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35"/>
        <w:gridCol w:w="5235"/>
        <w:gridCol w:w="5235"/>
      </w:tblGrid>
      <w:tr w:rsidR="00E64768" w:rsidTr="0315FE4D" w14:paraId="0150E8ED" w14:textId="77777777">
        <w:trPr>
          <w:jc w:val="center"/>
        </w:trPr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849CD" w:rsidR="00E64768" w:rsidRDefault="00562BD7" w14:paraId="26CF902D" w14:textId="77777777">
            <w:pPr>
              <w:spacing w:after="0"/>
              <w:rPr>
                <w:b/>
                <w:bCs/>
              </w:rPr>
            </w:pPr>
            <w:r w:rsidRPr="006849CD">
              <w:rPr>
                <w:b/>
                <w:bCs/>
                <w:noProof/>
              </w:rPr>
              <w:drawing>
                <wp:inline distT="0" distB="0" distL="0" distR="0" wp14:anchorId="2B5E4B6E" wp14:editId="5B808A29">
                  <wp:extent cx="737999" cy="458643"/>
                  <wp:effectExtent l="0" t="0" r="0" b="0"/>
                  <wp:docPr id="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7AA2C5-143E-40E0-9FC5-1767379B583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i_logo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999" cy="458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849CD" w:rsidR="00E64768" w:rsidRDefault="00562BD7" w14:paraId="03DAC86C" w14:textId="77777777">
            <w:pPr>
              <w:spacing w:after="0"/>
              <w:rPr>
                <w:lang w:val="it-IT"/>
              </w:rPr>
            </w:pPr>
            <w:r w:rsidRPr="006849CD">
              <w:rPr>
                <w:sz w:val="14"/>
                <w:lang w:val="it-IT"/>
              </w:rPr>
              <w:t xml:space="preserve">GEN-I, </w:t>
            </w:r>
            <w:proofErr w:type="spellStart"/>
            <w:r w:rsidRPr="006849CD">
              <w:rPr>
                <w:sz w:val="14"/>
                <w:lang w:val="it-IT"/>
              </w:rPr>
              <w:t>trgovanje</w:t>
            </w:r>
            <w:proofErr w:type="spellEnd"/>
            <w:r w:rsidRPr="006849CD">
              <w:rPr>
                <w:sz w:val="14"/>
                <w:lang w:val="it-IT"/>
              </w:rPr>
              <w:t xml:space="preserve"> in </w:t>
            </w:r>
            <w:proofErr w:type="spellStart"/>
            <w:r w:rsidRPr="006849CD">
              <w:rPr>
                <w:sz w:val="14"/>
                <w:lang w:val="it-IT"/>
              </w:rPr>
              <w:t>prodaja</w:t>
            </w:r>
            <w:proofErr w:type="spellEnd"/>
            <w:r w:rsidRPr="006849CD">
              <w:rPr>
                <w:sz w:val="14"/>
                <w:lang w:val="it-IT"/>
              </w:rPr>
              <w:t xml:space="preserve"> </w:t>
            </w:r>
            <w:proofErr w:type="spellStart"/>
            <w:r w:rsidRPr="006849CD">
              <w:rPr>
                <w:sz w:val="14"/>
                <w:lang w:val="it-IT"/>
              </w:rPr>
              <w:t>električne</w:t>
            </w:r>
            <w:proofErr w:type="spellEnd"/>
            <w:r w:rsidRPr="006849CD">
              <w:rPr>
                <w:sz w:val="14"/>
                <w:lang w:val="it-IT"/>
              </w:rPr>
              <w:t xml:space="preserve"> </w:t>
            </w:r>
            <w:proofErr w:type="spellStart"/>
            <w:r w:rsidRPr="006849CD">
              <w:rPr>
                <w:sz w:val="14"/>
                <w:lang w:val="it-IT"/>
              </w:rPr>
              <w:t>energije</w:t>
            </w:r>
            <w:proofErr w:type="spellEnd"/>
            <w:r w:rsidRPr="006849CD">
              <w:rPr>
                <w:sz w:val="14"/>
                <w:lang w:val="it-IT"/>
              </w:rPr>
              <w:t>, d.o.o.</w:t>
            </w:r>
            <w:r w:rsidRPr="006849CD">
              <w:rPr>
                <w:sz w:val="14"/>
                <w:lang w:val="it-IT"/>
              </w:rPr>
              <w:br/>
            </w:r>
            <w:proofErr w:type="spellStart"/>
            <w:r w:rsidRPr="006849CD">
              <w:rPr>
                <w:sz w:val="14"/>
                <w:lang w:val="it-IT"/>
              </w:rPr>
              <w:t>Vrbina</w:t>
            </w:r>
            <w:proofErr w:type="spellEnd"/>
            <w:r w:rsidRPr="006849CD">
              <w:rPr>
                <w:sz w:val="14"/>
                <w:lang w:val="it-IT"/>
              </w:rPr>
              <w:t xml:space="preserve"> 17, SI-8270 </w:t>
            </w:r>
            <w:proofErr w:type="spellStart"/>
            <w:r w:rsidRPr="006849CD">
              <w:rPr>
                <w:sz w:val="14"/>
                <w:lang w:val="it-IT"/>
              </w:rPr>
              <w:t>Krško</w:t>
            </w:r>
            <w:proofErr w:type="spellEnd"/>
            <w:r w:rsidRPr="006849CD">
              <w:rPr>
                <w:sz w:val="14"/>
                <w:lang w:val="it-IT"/>
              </w:rPr>
              <w:t xml:space="preserve">, </w:t>
            </w:r>
            <w:proofErr w:type="spellStart"/>
            <w:r w:rsidRPr="006849CD">
              <w:rPr>
                <w:sz w:val="14"/>
                <w:lang w:val="it-IT"/>
              </w:rPr>
              <w:t>Slovenija</w:t>
            </w:r>
            <w:proofErr w:type="spellEnd"/>
            <w:r w:rsidRPr="006849CD">
              <w:rPr>
                <w:sz w:val="14"/>
                <w:lang w:val="it-IT"/>
              </w:rPr>
              <w:br/>
            </w:r>
            <w:r w:rsidRPr="006849CD">
              <w:rPr>
                <w:sz w:val="14"/>
                <w:lang w:val="it-IT"/>
              </w:rPr>
              <w:t>T: +386 7 48 81 840; F: +386 7 48 81 841</w:t>
            </w:r>
            <w:r w:rsidRPr="006849CD">
              <w:rPr>
                <w:sz w:val="14"/>
                <w:lang w:val="it-IT"/>
              </w:rPr>
              <w:br/>
            </w:r>
            <w:r w:rsidRPr="006849CD">
              <w:rPr>
                <w:sz w:val="14"/>
                <w:lang w:val="it-IT"/>
              </w:rPr>
              <w:t>E: info@gen-i.si; W: www.gen-i.si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768" w:rsidRDefault="00562BD7" w14:paraId="7B4781F1" w14:textId="6D3B4B2A">
            <w:pPr>
              <w:spacing w:after="0"/>
              <w:jc w:val="right"/>
            </w:pPr>
            <w:r w:rsidRPr="0315FE4D">
              <w:rPr>
                <w:b/>
                <w:bCs/>
                <w:color w:val="004C6A"/>
                <w:sz w:val="24"/>
                <w:szCs w:val="24"/>
              </w:rPr>
              <w:t xml:space="preserve">OBR-PONUDBENI PREDRAČUN - SPECIFIKACIJA LICENC ZA MS EAS IN </w:t>
            </w:r>
            <w:r w:rsidRPr="0315FE4D" w:rsidR="407B68C7">
              <w:rPr>
                <w:b/>
                <w:bCs/>
                <w:color w:val="004C6A"/>
                <w:sz w:val="24"/>
                <w:szCs w:val="24"/>
              </w:rPr>
              <w:t>OBLAČNE STORITVE</w:t>
            </w:r>
            <w:r w:rsidRPr="0315FE4D" w:rsidR="5A148F7D">
              <w:rPr>
                <w:b/>
                <w:bCs/>
                <w:color w:val="004C6A"/>
                <w:sz w:val="24"/>
                <w:szCs w:val="24"/>
              </w:rPr>
              <w:t xml:space="preserve"> MS AZURE</w:t>
            </w:r>
            <w:r w:rsidRPr="0315FE4D" w:rsidR="407B68C7">
              <w:rPr>
                <w:b/>
                <w:bCs/>
                <w:color w:val="004C6A"/>
                <w:sz w:val="24"/>
                <w:szCs w:val="24"/>
              </w:rPr>
              <w:t xml:space="preserve"> </w:t>
            </w:r>
          </w:p>
        </w:tc>
      </w:tr>
      <w:tr w:rsidR="00E64768" w:rsidTr="0315FE4D" w14:paraId="7D15594D" w14:textId="77777777">
        <w:tblPrEx>
          <w:jc w:val="right"/>
        </w:tblPrEx>
        <w:trPr>
          <w:trHeight w:val="51" w:hRule="exact"/>
          <w:jc w:val="right"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A796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768" w:rsidRDefault="00E64768" w14:paraId="18046EA4" w14:textId="77777777"/>
        </w:tc>
      </w:tr>
    </w:tbl>
    <w:p w:rsidR="00E64768" w:rsidRDefault="00E64768" w14:paraId="370FCE81" w14:textId="77777777">
      <w:pPr>
        <w:spacing w:after="100"/>
      </w:pPr>
    </w:p>
    <w:p w:rsidR="00E64768" w:rsidRDefault="00562BD7" w14:paraId="7471FFE7" w14:textId="77777777">
      <w:pPr>
        <w:spacing w:before="40" w:after="100" w:line="260" w:lineRule="exact"/>
      </w:pPr>
      <w:proofErr w:type="spellStart"/>
      <w:r w:rsidRPr="49CEAB1B">
        <w:rPr>
          <w:b/>
          <w:bCs/>
          <w:color w:val="004C6A"/>
          <w:sz w:val="22"/>
        </w:rPr>
        <w:t>Specifikacija</w:t>
      </w:r>
      <w:proofErr w:type="spellEnd"/>
      <w:r w:rsidRPr="49CEAB1B">
        <w:rPr>
          <w:b/>
          <w:bCs/>
          <w:color w:val="004C6A"/>
          <w:sz w:val="22"/>
        </w:rPr>
        <w:t xml:space="preserve"> </w:t>
      </w:r>
      <w:proofErr w:type="spellStart"/>
      <w:r w:rsidRPr="49CEAB1B">
        <w:rPr>
          <w:b/>
          <w:bCs/>
          <w:color w:val="004C6A"/>
          <w:sz w:val="22"/>
        </w:rPr>
        <w:t>licenc</w:t>
      </w:r>
      <w:proofErr w:type="spellEnd"/>
      <w:r w:rsidRPr="49CEAB1B">
        <w:rPr>
          <w:b/>
          <w:bCs/>
          <w:color w:val="004C6A"/>
          <w:sz w:val="22"/>
        </w:rPr>
        <w:t xml:space="preserve"> za MS EAS</w:t>
      </w:r>
    </w:p>
    <w:p w:rsidR="371300AE" w:rsidP="4155AB72" w:rsidRDefault="371300AE" w14:paraId="4907CD9F" w14:textId="4DAD65C3">
      <w:pPr>
        <w:spacing w:before="40" w:after="100" w:line="260" w:lineRule="exact"/>
        <w:rPr>
          <w:b w:val="1"/>
          <w:bCs w:val="1"/>
          <w:color w:val="004C6A"/>
          <w:sz w:val="22"/>
          <w:szCs w:val="22"/>
        </w:rPr>
      </w:pPr>
      <w:r w:rsidRPr="4155AB72" w:rsidR="44FD6FCD">
        <w:rPr>
          <w:b w:val="1"/>
          <w:bCs w:val="1"/>
          <w:color w:val="004C6A"/>
          <w:sz w:val="22"/>
          <w:szCs w:val="22"/>
        </w:rPr>
        <w:t>L</w:t>
      </w:r>
      <w:r w:rsidRPr="4155AB72" w:rsidR="4183377E">
        <w:rPr>
          <w:b w:val="1"/>
          <w:bCs w:val="1"/>
          <w:color w:val="004C6A"/>
          <w:sz w:val="22"/>
          <w:szCs w:val="22"/>
        </w:rPr>
        <w:t>eto</w:t>
      </w:r>
      <w:r w:rsidRPr="4155AB72" w:rsidR="44FD6FCD">
        <w:rPr>
          <w:b w:val="1"/>
          <w:bCs w:val="1"/>
          <w:color w:val="004C6A"/>
          <w:sz w:val="22"/>
          <w:szCs w:val="22"/>
        </w:rPr>
        <w:t xml:space="preserve"> 1</w:t>
      </w:r>
    </w:p>
    <w:tbl>
      <w:tblPr>
        <w:tblW w:w="10975" w:type="dxa"/>
        <w:jc w:val="center"/>
        <w:tblLayout w:type="fixed"/>
        <w:tblLook w:val="04A0" w:firstRow="1" w:lastRow="0" w:firstColumn="1" w:lastColumn="0" w:noHBand="0" w:noVBand="1"/>
      </w:tblPr>
      <w:tblGrid>
        <w:gridCol w:w="1170"/>
        <w:gridCol w:w="2055"/>
        <w:gridCol w:w="1205"/>
        <w:gridCol w:w="1680"/>
        <w:gridCol w:w="1295"/>
        <w:gridCol w:w="1245"/>
        <w:gridCol w:w="2325"/>
      </w:tblGrid>
      <w:tr w:rsidR="00E64768" w:rsidTr="4155AB72" w14:paraId="377EE203" w14:textId="77777777">
        <w:trPr>
          <w:trHeight w:val="915"/>
          <w:jc w:val="center"/>
        </w:trPr>
        <w:tc>
          <w:tcPr>
            <w:tcW w:w="1170" w:type="dxa"/>
            <w:tcBorders>
              <w:top w:val="single" w:color="5A6066" w:sz="4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54734757" w14:textId="77777777">
            <w:pPr>
              <w:spacing w:after="0" w:line="170" w:lineRule="exact"/>
              <w:jc w:val="center"/>
            </w:pPr>
            <w:r>
              <w:rPr>
                <w:b/>
                <w:color w:val="FFFFFF"/>
                <w:sz w:val="14"/>
              </w:rPr>
              <w:t xml:space="preserve">Koda </w:t>
            </w:r>
            <w:proofErr w:type="spellStart"/>
            <w:r>
              <w:rPr>
                <w:b/>
                <w:color w:val="FFFFFF"/>
                <w:sz w:val="14"/>
              </w:rPr>
              <w:t>produkta</w:t>
            </w:r>
            <w:proofErr w:type="spellEnd"/>
          </w:p>
        </w:tc>
        <w:tc>
          <w:tcPr>
            <w:tcW w:w="205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6584A959" w14:textId="77777777">
            <w:pPr>
              <w:spacing w:after="0" w:line="170" w:lineRule="exact"/>
              <w:jc w:val="right"/>
            </w:pPr>
            <w:proofErr w:type="spellStart"/>
            <w:r>
              <w:rPr>
                <w:b/>
                <w:color w:val="FFFFFF"/>
                <w:sz w:val="14"/>
              </w:rPr>
              <w:t>Naziv</w:t>
            </w:r>
            <w:proofErr w:type="spellEnd"/>
            <w:r>
              <w:rPr>
                <w:b/>
                <w:color w:val="FFFFFF"/>
                <w:sz w:val="14"/>
              </w:rPr>
              <w:t xml:space="preserve"> </w:t>
            </w:r>
            <w:proofErr w:type="spellStart"/>
            <w:r>
              <w:rPr>
                <w:b/>
                <w:color w:val="FFFFFF"/>
                <w:sz w:val="14"/>
              </w:rPr>
              <w:t>produkta</w:t>
            </w:r>
            <w:proofErr w:type="spellEnd"/>
            <w:r>
              <w:rPr>
                <w:b/>
                <w:color w:val="FFFFFF"/>
                <w:sz w:val="14"/>
              </w:rPr>
              <w:t xml:space="preserve"> EAS</w:t>
            </w:r>
          </w:p>
        </w:tc>
        <w:tc>
          <w:tcPr>
            <w:tcW w:w="120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88ECABC" w14:textId="533AF86C">
            <w:pPr>
              <w:spacing w:after="0" w:line="170" w:lineRule="exact"/>
              <w:jc w:val="center"/>
            </w:pPr>
            <w:proofErr w:type="spellStart"/>
            <w:r w:rsidRPr="49CEAB1B">
              <w:rPr>
                <w:b/>
                <w:bCs/>
                <w:color w:val="FFFFFF" w:themeColor="background1"/>
                <w:sz w:val="14"/>
                <w:szCs w:val="14"/>
              </w:rPr>
              <w:t>Količina</w:t>
            </w:r>
            <w:proofErr w:type="spellEnd"/>
            <w:r w:rsidRPr="49CEAB1B">
              <w:rPr>
                <w:b/>
                <w:bCs/>
                <w:color w:val="FFFFFF" w:themeColor="background1"/>
                <w:sz w:val="14"/>
                <w:szCs w:val="14"/>
              </w:rPr>
              <w:t xml:space="preserve"> /</w:t>
            </w:r>
            <w:r>
              <w:br/>
            </w:r>
            <w:r w:rsidRPr="49CEAB1B">
              <w:rPr>
                <w:b/>
                <w:bCs/>
                <w:color w:val="FFFFFF" w:themeColor="background1"/>
                <w:sz w:val="14"/>
                <w:szCs w:val="14"/>
              </w:rPr>
              <w:t>Leto</w:t>
            </w:r>
            <w:r w:rsidRPr="49CEAB1B" w:rsidR="1B9E3EB6">
              <w:rPr>
                <w:b/>
                <w:bCs/>
                <w:color w:val="FFFFFF" w:themeColor="background1"/>
                <w:sz w:val="14"/>
                <w:szCs w:val="14"/>
              </w:rPr>
              <w:t xml:space="preserve"> 1</w:t>
            </w:r>
            <w:r w:rsidRPr="49CEAB1B">
              <w:rPr>
                <w:b/>
                <w:bCs/>
                <w:color w:val="FFFFFF" w:themeColor="background1"/>
                <w:sz w:val="14"/>
                <w:szCs w:val="14"/>
              </w:rPr>
              <w:t>*</w:t>
            </w:r>
          </w:p>
          <w:p w:rsidR="00E64768" w:rsidP="5785C37C" w:rsidRDefault="654D1B61" w14:paraId="2D61A5E2" w14:textId="7BB93DE0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5785C37C">
              <w:rPr>
                <w:b/>
                <w:bCs/>
                <w:color w:val="FFFFFF" w:themeColor="background1"/>
                <w:sz w:val="14"/>
                <w:szCs w:val="14"/>
              </w:rPr>
              <w:t>A</w:t>
            </w:r>
          </w:p>
        </w:tc>
        <w:tc>
          <w:tcPr>
            <w:tcW w:w="1680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Pr="006849CD" w:rsidR="00E64768" w:rsidP="5785C37C" w:rsidRDefault="00562BD7" w14:paraId="073B2C6D" w14:textId="70B95355">
            <w:pPr>
              <w:spacing w:after="0" w:line="170" w:lineRule="exact"/>
              <w:jc w:val="center"/>
              <w:rPr>
                <w:lang w:val="it-IT"/>
              </w:rPr>
            </w:pPr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Cena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licenco</w:t>
            </w:r>
            <w:proofErr w:type="spellEnd"/>
            <w:r>
              <w:br/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leto </w:t>
            </w:r>
            <w:r w:rsidRPr="6ED9EB67" w:rsidR="792B3C6F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1</w:t>
            </w:r>
            <w:r w:rsidRPr="6ED9EB67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brez</w:t>
            </w:r>
            <w:proofErr w:type="spellEnd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DDV</w:t>
            </w:r>
          </w:p>
          <w:p w:rsidRPr="006849CD" w:rsidR="00E64768" w:rsidP="5785C37C" w:rsidRDefault="13106B10" w14:paraId="16258DD2" w14:textId="4A22CAEA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</w:pPr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</w:t>
            </w:r>
          </w:p>
        </w:tc>
        <w:tc>
          <w:tcPr>
            <w:tcW w:w="129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39C8AF19" w14:textId="1EE409CB">
            <w:pPr>
              <w:spacing w:after="0" w:line="170" w:lineRule="exact"/>
              <w:jc w:val="center"/>
            </w:pPr>
            <w:r w:rsidRPr="5785C37C">
              <w:rPr>
                <w:b/>
                <w:bCs/>
                <w:color w:val="FFFFFF" w:themeColor="background1"/>
                <w:sz w:val="14"/>
                <w:szCs w:val="14"/>
              </w:rPr>
              <w:t xml:space="preserve">%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</w:rPr>
              <w:t>popusta</w:t>
            </w:r>
            <w:proofErr w:type="spellEnd"/>
          </w:p>
          <w:p w:rsidR="00E64768" w:rsidP="5785C37C" w:rsidRDefault="7155EF4D" w14:paraId="39BE660A" w14:textId="6E24CE24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49CEAB1B">
              <w:rPr>
                <w:b/>
                <w:bCs/>
                <w:color w:val="FFFFFF" w:themeColor="background1"/>
                <w:sz w:val="14"/>
                <w:szCs w:val="14"/>
              </w:rPr>
              <w:t>C</w:t>
            </w:r>
          </w:p>
        </w:tc>
        <w:tc>
          <w:tcPr>
            <w:tcW w:w="124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Pr="006849CD" w:rsidR="00E64768" w:rsidP="5785C37C" w:rsidRDefault="00562BD7" w14:paraId="0028B737" w14:textId="7148E556">
            <w:pPr>
              <w:spacing w:after="0" w:line="170" w:lineRule="exact"/>
              <w:jc w:val="center"/>
              <w:rPr>
                <w:lang w:val="it-IT"/>
              </w:rPr>
            </w:pPr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Cena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enoto</w:t>
            </w:r>
            <w:proofErr w:type="spellEnd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>
              <w:br/>
            </w:r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leto </w:t>
            </w:r>
            <w:r w:rsidRPr="6ED9EB67" w:rsidR="4B770913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1</w:t>
            </w:r>
            <w:r w:rsidRPr="6ED9EB67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s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popustom</w:t>
            </w:r>
            <w:proofErr w:type="spellEnd"/>
            <w:r>
              <w:br/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brez</w:t>
            </w:r>
            <w:proofErr w:type="spellEnd"/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DDV</w:t>
            </w:r>
          </w:p>
          <w:p w:rsidRPr="006849CD" w:rsidR="00E64768" w:rsidP="5785C37C" w:rsidRDefault="79C2E913" w14:paraId="585D62AD" w14:textId="134404D5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</w:pPr>
            <w:r w:rsidRPr="5785C37C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B*C</w:t>
            </w:r>
          </w:p>
        </w:tc>
        <w:tc>
          <w:tcPr>
            <w:tcW w:w="232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6818C834" w14:textId="7F12930B">
            <w:pPr>
              <w:spacing w:after="0" w:line="170" w:lineRule="exact"/>
              <w:jc w:val="center"/>
            </w:pP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</w:rPr>
              <w:t>Vrednost</w:t>
            </w:r>
            <w:proofErr w:type="spellEnd"/>
            <w:r>
              <w:br/>
            </w:r>
            <w:r w:rsidRPr="5785C37C">
              <w:rPr>
                <w:b/>
                <w:bCs/>
                <w:color w:val="FFFFFF" w:themeColor="background1"/>
                <w:sz w:val="14"/>
                <w:szCs w:val="14"/>
              </w:rPr>
              <w:t xml:space="preserve">Leto 1 s </w:t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</w:rPr>
              <w:t>popustom</w:t>
            </w:r>
            <w:proofErr w:type="spellEnd"/>
            <w:r>
              <w:br/>
            </w:r>
            <w:proofErr w:type="spellStart"/>
            <w:r w:rsidRPr="5785C37C">
              <w:rPr>
                <w:b/>
                <w:bCs/>
                <w:color w:val="FFFFFF" w:themeColor="background1"/>
                <w:sz w:val="14"/>
                <w:szCs w:val="14"/>
              </w:rPr>
              <w:t>brez</w:t>
            </w:r>
            <w:proofErr w:type="spellEnd"/>
            <w:r w:rsidRPr="5785C37C">
              <w:rPr>
                <w:b/>
                <w:bCs/>
                <w:color w:val="FFFFFF" w:themeColor="background1"/>
                <w:sz w:val="14"/>
                <w:szCs w:val="14"/>
              </w:rPr>
              <w:t xml:space="preserve"> DDV</w:t>
            </w:r>
          </w:p>
          <w:p w:rsidR="00E64768" w:rsidP="0315FE4D" w:rsidRDefault="29225EE4" w14:paraId="544C7643" w14:textId="1EA26BE5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49CEAB1B">
              <w:rPr>
                <w:b/>
                <w:bCs/>
                <w:color w:val="FFFFFF" w:themeColor="background1"/>
                <w:sz w:val="14"/>
                <w:szCs w:val="14"/>
              </w:rPr>
              <w:t>(</w:t>
            </w:r>
            <w:r w:rsidRPr="49CEAB1B" w:rsidR="7F7F081A">
              <w:rPr>
                <w:b/>
                <w:bCs/>
                <w:color w:val="FFFFFF" w:themeColor="background1"/>
                <w:sz w:val="14"/>
                <w:szCs w:val="14"/>
              </w:rPr>
              <w:t>A*B*</w:t>
            </w:r>
            <w:proofErr w:type="gramStart"/>
            <w:r w:rsidRPr="49CEAB1B" w:rsidR="7F7F081A">
              <w:rPr>
                <w:b/>
                <w:bCs/>
                <w:color w:val="FFFFFF" w:themeColor="background1"/>
                <w:sz w:val="14"/>
                <w:szCs w:val="14"/>
              </w:rPr>
              <w:t>C</w:t>
            </w:r>
            <w:r w:rsidRPr="49CEAB1B" w:rsidR="02CBB597">
              <w:rPr>
                <w:b/>
                <w:bCs/>
                <w:color w:val="FFFFFF" w:themeColor="background1"/>
                <w:sz w:val="14"/>
                <w:szCs w:val="14"/>
              </w:rPr>
              <w:t>)=</w:t>
            </w:r>
            <w:proofErr w:type="gramEnd"/>
            <w:r w:rsidRPr="49CEAB1B" w:rsidR="02CBB597">
              <w:rPr>
                <w:b/>
                <w:bCs/>
                <w:color w:val="FFFFFF" w:themeColor="background1"/>
                <w:sz w:val="14"/>
                <w:szCs w:val="14"/>
              </w:rPr>
              <w:t>D</w:t>
            </w:r>
          </w:p>
          <w:p w:rsidR="00E64768" w:rsidP="5785C37C" w:rsidRDefault="5C3DC87F" w14:paraId="119F66E9" w14:textId="186C20AE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proofErr w:type="gramStart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>( v</w:t>
            </w:r>
            <w:proofErr w:type="gramEnd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>kolikor</w:t>
            </w:r>
            <w:proofErr w:type="spellEnd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>ni</w:t>
            </w:r>
            <w:proofErr w:type="spellEnd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>popusta</w:t>
            </w:r>
            <w:proofErr w:type="spellEnd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 xml:space="preserve">, </w:t>
            </w:r>
            <w:proofErr w:type="spellStart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>upoštevaj</w:t>
            </w:r>
            <w:proofErr w:type="spellEnd"/>
            <w:r w:rsidRPr="0315FE4D">
              <w:rPr>
                <w:b/>
                <w:bCs/>
                <w:color w:val="FFFFFF" w:themeColor="background1"/>
                <w:sz w:val="14"/>
                <w:szCs w:val="14"/>
              </w:rPr>
              <w:t xml:space="preserve"> A*B)</w:t>
            </w:r>
          </w:p>
        </w:tc>
      </w:tr>
      <w:tr w:rsidR="00E64768" w:rsidTr="4155AB72" w14:paraId="226EDAA4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9B1692E" w14:textId="77777777">
            <w:pPr>
              <w:spacing w:after="0" w:line="174" w:lineRule="exact"/>
            </w:pPr>
            <w:r>
              <w:rPr>
                <w:sz w:val="15"/>
              </w:rPr>
              <w:t>AAD-33168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461CC641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>M365 E5 Unified Existing Customer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58EE7C76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500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0299455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662C5612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4DEEDE89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FDBFA1F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032D65D7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1C68545" w14:textId="77777777">
            <w:pPr>
              <w:spacing w:after="0" w:line="174" w:lineRule="exact"/>
            </w:pPr>
            <w:r>
              <w:rPr>
                <w:sz w:val="15"/>
              </w:rPr>
              <w:t>AAD-33177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07F36AAE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>M365 E5 Unified FSA Renewal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20505B0C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270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45C199ED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F3AE646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01A0E8B8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150C93CB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360D225A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7FA88A25" w14:textId="77777777">
            <w:pPr>
              <w:spacing w:after="0" w:line="174" w:lineRule="exact"/>
            </w:pPr>
            <w:r>
              <w:rPr>
                <w:sz w:val="15"/>
              </w:rPr>
              <w:t>T6A-00024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Pr="006849CD" w:rsidR="00E64768" w:rsidP="006849CD" w:rsidRDefault="00562BD7" w14:paraId="7FC8B19D" w14:textId="77777777">
            <w:pPr>
              <w:spacing w:after="0" w:line="174" w:lineRule="exact"/>
              <w:jc w:val="right"/>
              <w:rPr>
                <w:lang w:val="it-IT"/>
              </w:rPr>
            </w:pPr>
            <w:r w:rsidRPr="006849CD">
              <w:rPr>
                <w:sz w:val="15"/>
                <w:lang w:val="it-IT"/>
              </w:rPr>
              <w:t>O365 E1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5152D4D6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71BBF8DF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34768C3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758AF474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6ED0EA64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49788360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30EBB70E" w14:textId="77777777">
            <w:pPr>
              <w:spacing w:after="0" w:line="174" w:lineRule="exact"/>
            </w:pPr>
            <w:r>
              <w:rPr>
                <w:sz w:val="15"/>
              </w:rPr>
              <w:t>AAA-12414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5DDA5E30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>CCAL Bridge O365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D5C49EE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788CF7EA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30FBEA6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1E11BCD9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986A2CE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15F56836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2F54D510" w14:textId="77777777">
            <w:pPr>
              <w:spacing w:after="0" w:line="174" w:lineRule="exact"/>
            </w:pPr>
            <w:r>
              <w:rPr>
                <w:sz w:val="15"/>
              </w:rPr>
              <w:t>83I-00001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647EA2D3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>M365 Copilot Sub Add-on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49CEAB1B" w:rsidRDefault="54ECAD6C" w14:paraId="69395496" w14:textId="7316B43F">
            <w:pPr>
              <w:spacing w:after="0" w:line="174" w:lineRule="exact"/>
              <w:jc w:val="center"/>
            </w:pPr>
            <w:r w:rsidRPr="49CEAB1B">
              <w:rPr>
                <w:sz w:val="15"/>
                <w:szCs w:val="15"/>
              </w:rPr>
              <w:t>616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76EF9D3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772ECBE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6EF10DBC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30A8E7E6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5346F6EC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02ABA0E2" w14:textId="77777777">
            <w:pPr>
              <w:spacing w:after="0" w:line="174" w:lineRule="exact"/>
            </w:pPr>
            <w:r>
              <w:rPr>
                <w:sz w:val="15"/>
              </w:rPr>
              <w:t>NM1-00001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0D47B999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>Defender Vulnerability Management AO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3A7DE9B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A139760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4CA2F582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2B16431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0A5D7370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51B1AA8B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647B9B91" w14:textId="77777777">
            <w:pPr>
              <w:spacing w:after="0" w:line="174" w:lineRule="exact"/>
            </w:pPr>
            <w:r>
              <w:rPr>
                <w:sz w:val="15"/>
              </w:rPr>
              <w:t>V9B-00001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750BEFBA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>Teams Rooms Pro Sub Per Device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65F89B8B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10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0D740FC5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388DBE1A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30C2B480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38937029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1E5711CB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27E879C7" w14:textId="77777777">
            <w:pPr>
              <w:spacing w:after="0" w:line="174" w:lineRule="exact"/>
            </w:pPr>
            <w:r>
              <w:rPr>
                <w:sz w:val="15"/>
              </w:rPr>
              <w:t>TK2-00001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1C94949F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>Teams Domestic Calling Plan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0B165CA0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5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73EC16D3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43349F67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4D40AE8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65B353F9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55E0E653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0D5257EA" w14:textId="77777777">
            <w:pPr>
              <w:spacing w:after="0" w:line="174" w:lineRule="exact"/>
            </w:pPr>
            <w:r>
              <w:rPr>
                <w:sz w:val="15"/>
              </w:rPr>
              <w:t>TJ9-00001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2B036435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>Teams International Calling Plan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3C280192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5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65D12058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2D2B5CC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0895272F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D0CE1E8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06E01969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2FF0CFD3" w14:textId="77777777">
            <w:pPr>
              <w:spacing w:after="0" w:line="174" w:lineRule="exact"/>
            </w:pPr>
            <w:r>
              <w:rPr>
                <w:sz w:val="15"/>
              </w:rPr>
              <w:t>359-00960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4461AB0B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 xml:space="preserve">SQL CAL </w:t>
            </w:r>
            <w:proofErr w:type="spellStart"/>
            <w:r>
              <w:rPr>
                <w:sz w:val="15"/>
              </w:rPr>
              <w:t>ALng</w:t>
            </w:r>
            <w:proofErr w:type="spellEnd"/>
            <w:r>
              <w:rPr>
                <w:sz w:val="15"/>
              </w:rPr>
              <w:t xml:space="preserve"> LSA User CAL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71EB9338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200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757BBD75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72023EC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170ED64D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F3FF8FA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36594A69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5E3B92B5" w14:textId="77777777">
            <w:pPr>
              <w:spacing w:after="0" w:line="174" w:lineRule="exact"/>
            </w:pPr>
            <w:r>
              <w:rPr>
                <w:sz w:val="15"/>
              </w:rPr>
              <w:t>QEK-00001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2E78011F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 xml:space="preserve">Visual Studio Pro with GitHub </w:t>
            </w:r>
            <w:proofErr w:type="spellStart"/>
            <w:r>
              <w:rPr>
                <w:sz w:val="15"/>
              </w:rPr>
              <w:t>ALng</w:t>
            </w:r>
            <w:proofErr w:type="spellEnd"/>
            <w:r>
              <w:rPr>
                <w:sz w:val="15"/>
              </w:rPr>
              <w:t xml:space="preserve"> LSA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4CCFD428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50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C0AF0D3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AC5B6E1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7E05A29C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393C48D0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11C3DB4F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A886A59" w14:textId="77777777">
            <w:pPr>
              <w:spacing w:after="0" w:line="174" w:lineRule="exact"/>
            </w:pPr>
            <w:r>
              <w:rPr>
                <w:sz w:val="15"/>
              </w:rPr>
              <w:t>QEJ-00001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7E64A7C1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 xml:space="preserve">Visual Studio Ent with GitHub </w:t>
            </w:r>
            <w:proofErr w:type="spellStart"/>
            <w:r>
              <w:rPr>
                <w:sz w:val="15"/>
              </w:rPr>
              <w:t>ALng</w:t>
            </w:r>
            <w:proofErr w:type="spellEnd"/>
            <w:r>
              <w:rPr>
                <w:sz w:val="15"/>
              </w:rPr>
              <w:t xml:space="preserve"> LSA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768485A1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1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5076EB1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192E6A39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4ADD218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3B619DD6" w14:textId="77777777">
            <w:pPr>
              <w:spacing w:after="0" w:line="174" w:lineRule="exact"/>
              <w:jc w:val="center"/>
            </w:pPr>
          </w:p>
        </w:tc>
      </w:tr>
      <w:tr w:rsidR="00E64768" w:rsidTr="4155AB72" w14:paraId="1CB7ECFA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21C1217F" w14:textId="77777777">
            <w:pPr>
              <w:spacing w:after="0" w:line="174" w:lineRule="exact"/>
            </w:pPr>
            <w:r>
              <w:rPr>
                <w:sz w:val="15"/>
              </w:rPr>
              <w:t>6VC-01252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092EB6AB" w14:textId="77777777">
            <w:pPr>
              <w:spacing w:after="0" w:line="174" w:lineRule="exact"/>
              <w:jc w:val="right"/>
            </w:pPr>
            <w:r>
              <w:rPr>
                <w:sz w:val="15"/>
              </w:rPr>
              <w:t xml:space="preserve">Win Remote Desktop Services CAL </w:t>
            </w:r>
            <w:proofErr w:type="spellStart"/>
            <w:r>
              <w:rPr>
                <w:sz w:val="15"/>
              </w:rPr>
              <w:t>ALng</w:t>
            </w:r>
            <w:proofErr w:type="spellEnd"/>
            <w:r>
              <w:rPr>
                <w:sz w:val="15"/>
              </w:rPr>
              <w:t xml:space="preserve"> LSA UCAL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60227411" w14:textId="77777777">
            <w:pPr>
              <w:spacing w:after="0" w:line="174" w:lineRule="exact"/>
              <w:jc w:val="center"/>
            </w:pPr>
            <w:r>
              <w:rPr>
                <w:sz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4CBA7FD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33F85965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598A5247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A835EC9" w14:textId="77777777">
            <w:pPr>
              <w:spacing w:after="0" w:line="174" w:lineRule="exact"/>
              <w:jc w:val="center"/>
            </w:pPr>
          </w:p>
        </w:tc>
      </w:tr>
      <w:tr w:rsidR="0315FE4D" w:rsidTr="4155AB72" w14:paraId="394A5A19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315FE4D" w:rsidP="0315FE4D" w:rsidRDefault="0315FE4D" w14:paraId="0A0C59AA" w14:textId="46942AE4">
            <w:pPr>
              <w:spacing w:after="0" w:line="174" w:lineRule="exact"/>
              <w:rPr>
                <w:sz w:val="15"/>
                <w:szCs w:val="15"/>
              </w:rPr>
            </w:pPr>
          </w:p>
          <w:p w:rsidR="0315FE4D" w:rsidP="0315FE4D" w:rsidRDefault="0315FE4D" w14:paraId="5355CC93" w14:textId="0635DBCD">
            <w:pPr>
              <w:spacing w:after="0" w:line="174" w:lineRule="exact"/>
              <w:rPr>
                <w:sz w:val="15"/>
                <w:szCs w:val="15"/>
              </w:rPr>
            </w:pPr>
            <w:r w:rsidRPr="0315FE4D">
              <w:rPr>
                <w:sz w:val="15"/>
                <w:szCs w:val="15"/>
              </w:rPr>
              <w:t>AAP-66234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315FE4D" w:rsidP="0315FE4D" w:rsidRDefault="0315FE4D" w14:paraId="75B5E50B" w14:textId="2CD143BD">
            <w:pPr>
              <w:spacing w:after="0" w:line="174" w:lineRule="exact"/>
              <w:rPr>
                <w:rFonts w:cs="Calibri"/>
                <w:sz w:val="15"/>
                <w:szCs w:val="15"/>
              </w:rPr>
            </w:pPr>
            <w:r w:rsidRPr="0315FE4D">
              <w:rPr>
                <w:rFonts w:cs="Calibri"/>
                <w:sz w:val="15"/>
                <w:szCs w:val="15"/>
              </w:rPr>
              <w:t>GitHub Copilot – Azure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599070EF" w:rsidP="0315FE4D" w:rsidRDefault="599070EF" w14:paraId="0A2A7CBE" w14:textId="6FFB18FA">
            <w:pPr>
              <w:spacing w:line="174" w:lineRule="exact"/>
              <w:jc w:val="center"/>
              <w:rPr>
                <w:sz w:val="15"/>
                <w:szCs w:val="15"/>
              </w:rPr>
            </w:pPr>
            <w:r w:rsidRPr="0315FE4D">
              <w:rPr>
                <w:sz w:val="15"/>
                <w:szCs w:val="15"/>
              </w:rPr>
              <w:t>1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315FE4D" w:rsidP="0315FE4D" w:rsidRDefault="0315FE4D" w14:paraId="1F09314D" w14:textId="2C5BB444">
            <w:pPr>
              <w:spacing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315FE4D" w:rsidP="0315FE4D" w:rsidRDefault="0315FE4D" w14:paraId="7A24B923" w14:textId="04A3D982">
            <w:pPr>
              <w:spacing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315FE4D" w:rsidP="0315FE4D" w:rsidRDefault="0315FE4D" w14:paraId="76B64C9E" w14:textId="376B0928">
            <w:pPr>
              <w:spacing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315FE4D" w:rsidP="0315FE4D" w:rsidRDefault="0315FE4D" w14:paraId="69B02161" w14:textId="6AE7C5C5">
            <w:pPr>
              <w:spacing w:line="174" w:lineRule="exact"/>
              <w:jc w:val="center"/>
            </w:pPr>
          </w:p>
        </w:tc>
      </w:tr>
      <w:tr w:rsidR="00E64768" w:rsidTr="4155AB72" w14:paraId="10A4E12F" w14:textId="77777777">
        <w:trPr>
          <w:trHeight w:val="300"/>
          <w:jc w:val="center"/>
        </w:trPr>
        <w:tc>
          <w:tcPr>
            <w:tcW w:w="8650" w:type="dxa"/>
            <w:gridSpan w:val="6"/>
            <w:tcBorders>
              <w:top w:val="single" w:color="5A6066" w:sz="2" w:space="0"/>
              <w:left w:val="single" w:color="5A6066" w:sz="4" w:space="0"/>
              <w:bottom w:val="single" w:color="5A6066" w:sz="4" w:space="0"/>
              <w:right w:val="single" w:color="FFFFFF" w:themeColor="background1" w:sz="2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06849CD" w:rsidRDefault="00562BD7" w14:paraId="570B0012" w14:textId="22C52596">
            <w:pPr>
              <w:spacing w:after="0" w:line="180" w:lineRule="exact"/>
              <w:jc w:val="right"/>
            </w:pP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>Vrednost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 EAS </w:t>
            </w:r>
            <w:r w:rsidRPr="4155AB72" w:rsidR="6740BC6E">
              <w:rPr>
                <w:b w:val="1"/>
                <w:bCs w:val="1"/>
                <w:color w:val="004C6A"/>
                <w:sz w:val="16"/>
                <w:szCs w:val="16"/>
              </w:rPr>
              <w:t>leto</w:t>
            </w:r>
            <w:r w:rsidRPr="4155AB72" w:rsidR="6740BC6E">
              <w:rPr>
                <w:b w:val="1"/>
                <w:bCs w:val="1"/>
                <w:color w:val="004C6A"/>
                <w:sz w:val="16"/>
                <w:szCs w:val="16"/>
              </w:rPr>
              <w:t xml:space="preserve"> 1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 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>skupaj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 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>brez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 DDV</w:t>
            </w:r>
            <w:r w:rsidRPr="4155AB72" w:rsidR="42779E2C">
              <w:rPr>
                <w:b w:val="1"/>
                <w:bCs w:val="1"/>
                <w:color w:val="004C6A"/>
                <w:sz w:val="16"/>
                <w:szCs w:val="16"/>
              </w:rPr>
              <w:t xml:space="preserve"> (E)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>:</w:t>
            </w: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4" w:space="0"/>
              <w:right w:val="single" w:color="FFFFFF" w:themeColor="background1" w:sz="2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49CEAB1B" w:rsidRDefault="00E64768" w14:paraId="5C0E96CB" w14:textId="4F4929AA">
            <w:pPr>
              <w:spacing w:after="0" w:line="180" w:lineRule="exact"/>
              <w:jc w:val="center"/>
            </w:pPr>
          </w:p>
        </w:tc>
      </w:tr>
    </w:tbl>
    <w:p w:rsidR="00E64768" w:rsidRDefault="00562BD7" w14:paraId="205F7ACE" w14:textId="77777777">
      <w:r>
        <w:br w:type="page"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35"/>
        <w:gridCol w:w="5235"/>
        <w:gridCol w:w="5235"/>
      </w:tblGrid>
      <w:tr w:rsidR="00E64768" w:rsidTr="0315FE4D" w14:paraId="26D57E1F" w14:textId="77777777">
        <w:trPr>
          <w:jc w:val="center"/>
        </w:trPr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768" w:rsidRDefault="00562BD7" w14:paraId="09F6E331" w14:textId="77777777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6D412082" wp14:editId="7688FE5B">
                  <wp:extent cx="737999" cy="458643"/>
                  <wp:effectExtent l="0" t="0" r="0" b="0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5AFF9CB-E4E1-4A38-9AB5-88DC49CB01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i_logo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999" cy="458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849CD" w:rsidR="00E64768" w:rsidRDefault="00562BD7" w14:paraId="5F7684AC" w14:textId="77777777">
            <w:pPr>
              <w:spacing w:after="0"/>
              <w:rPr>
                <w:lang w:val="it-IT"/>
              </w:rPr>
            </w:pPr>
            <w:r w:rsidRPr="006849CD">
              <w:rPr>
                <w:sz w:val="14"/>
                <w:lang w:val="it-IT"/>
              </w:rPr>
              <w:t xml:space="preserve">GEN-I, </w:t>
            </w:r>
            <w:proofErr w:type="spellStart"/>
            <w:r w:rsidRPr="006849CD">
              <w:rPr>
                <w:sz w:val="14"/>
                <w:lang w:val="it-IT"/>
              </w:rPr>
              <w:t>trgovanje</w:t>
            </w:r>
            <w:proofErr w:type="spellEnd"/>
            <w:r w:rsidRPr="006849CD">
              <w:rPr>
                <w:sz w:val="14"/>
                <w:lang w:val="it-IT"/>
              </w:rPr>
              <w:t xml:space="preserve"> in </w:t>
            </w:r>
            <w:proofErr w:type="spellStart"/>
            <w:r w:rsidRPr="006849CD">
              <w:rPr>
                <w:sz w:val="14"/>
                <w:lang w:val="it-IT"/>
              </w:rPr>
              <w:t>prodaja</w:t>
            </w:r>
            <w:proofErr w:type="spellEnd"/>
            <w:r w:rsidRPr="006849CD">
              <w:rPr>
                <w:sz w:val="14"/>
                <w:lang w:val="it-IT"/>
              </w:rPr>
              <w:t xml:space="preserve"> </w:t>
            </w:r>
            <w:proofErr w:type="spellStart"/>
            <w:r w:rsidRPr="006849CD">
              <w:rPr>
                <w:sz w:val="14"/>
                <w:lang w:val="it-IT"/>
              </w:rPr>
              <w:t>električne</w:t>
            </w:r>
            <w:proofErr w:type="spellEnd"/>
            <w:r w:rsidRPr="006849CD">
              <w:rPr>
                <w:sz w:val="14"/>
                <w:lang w:val="it-IT"/>
              </w:rPr>
              <w:t xml:space="preserve"> </w:t>
            </w:r>
            <w:proofErr w:type="spellStart"/>
            <w:r w:rsidRPr="006849CD">
              <w:rPr>
                <w:sz w:val="14"/>
                <w:lang w:val="it-IT"/>
              </w:rPr>
              <w:t>energije</w:t>
            </w:r>
            <w:proofErr w:type="spellEnd"/>
            <w:r w:rsidRPr="006849CD">
              <w:rPr>
                <w:sz w:val="14"/>
                <w:lang w:val="it-IT"/>
              </w:rPr>
              <w:t>, d.o.o.</w:t>
            </w:r>
            <w:r w:rsidRPr="006849CD">
              <w:rPr>
                <w:sz w:val="14"/>
                <w:lang w:val="it-IT"/>
              </w:rPr>
              <w:br/>
            </w:r>
            <w:proofErr w:type="spellStart"/>
            <w:r w:rsidRPr="006849CD">
              <w:rPr>
                <w:sz w:val="14"/>
                <w:lang w:val="it-IT"/>
              </w:rPr>
              <w:t>Vrbina</w:t>
            </w:r>
            <w:proofErr w:type="spellEnd"/>
            <w:r w:rsidRPr="006849CD">
              <w:rPr>
                <w:sz w:val="14"/>
                <w:lang w:val="it-IT"/>
              </w:rPr>
              <w:t xml:space="preserve"> 17, SI-8270 </w:t>
            </w:r>
            <w:proofErr w:type="spellStart"/>
            <w:r w:rsidRPr="006849CD">
              <w:rPr>
                <w:sz w:val="14"/>
                <w:lang w:val="it-IT"/>
              </w:rPr>
              <w:t>Krško</w:t>
            </w:r>
            <w:proofErr w:type="spellEnd"/>
            <w:r w:rsidRPr="006849CD">
              <w:rPr>
                <w:sz w:val="14"/>
                <w:lang w:val="it-IT"/>
              </w:rPr>
              <w:t xml:space="preserve">, </w:t>
            </w:r>
            <w:proofErr w:type="spellStart"/>
            <w:r w:rsidRPr="006849CD">
              <w:rPr>
                <w:sz w:val="14"/>
                <w:lang w:val="it-IT"/>
              </w:rPr>
              <w:t>Slovenija</w:t>
            </w:r>
            <w:proofErr w:type="spellEnd"/>
            <w:r w:rsidRPr="006849CD">
              <w:rPr>
                <w:sz w:val="14"/>
                <w:lang w:val="it-IT"/>
              </w:rPr>
              <w:br/>
            </w:r>
            <w:r w:rsidRPr="006849CD">
              <w:rPr>
                <w:sz w:val="14"/>
                <w:lang w:val="it-IT"/>
              </w:rPr>
              <w:t>T: +386 7 48 81 840; F: +386 7 48 81 841</w:t>
            </w:r>
            <w:r w:rsidRPr="006849CD">
              <w:rPr>
                <w:sz w:val="14"/>
                <w:lang w:val="it-IT"/>
              </w:rPr>
              <w:br/>
            </w:r>
            <w:r w:rsidRPr="006849CD">
              <w:rPr>
                <w:sz w:val="14"/>
                <w:lang w:val="it-IT"/>
              </w:rPr>
              <w:t>E: info@gen-i.si; W: www.gen-i.si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768" w:rsidP="0315FE4D" w:rsidRDefault="00562BD7" w14:paraId="60CCAB53" w14:textId="386A0ABE">
            <w:pPr>
              <w:spacing w:after="0"/>
              <w:jc w:val="right"/>
              <w:rPr>
                <w:b/>
                <w:bCs/>
                <w:color w:val="004C6A"/>
                <w:sz w:val="24"/>
                <w:szCs w:val="24"/>
              </w:rPr>
            </w:pPr>
            <w:r w:rsidRPr="0315FE4D">
              <w:rPr>
                <w:b/>
                <w:bCs/>
                <w:color w:val="004C6A"/>
                <w:sz w:val="24"/>
                <w:szCs w:val="24"/>
              </w:rPr>
              <w:t xml:space="preserve">OBR-PONUDBENI PREDRAČUN - SPECIFIKACIJA LICENC ZA MS EAS IN </w:t>
            </w:r>
            <w:r w:rsidRPr="0315FE4D" w:rsidR="225A1E24">
              <w:rPr>
                <w:b/>
                <w:bCs/>
                <w:color w:val="004C6A"/>
                <w:sz w:val="24"/>
                <w:szCs w:val="24"/>
              </w:rPr>
              <w:t>OBLAČNE STORITVE</w:t>
            </w:r>
            <w:r w:rsidRPr="0315FE4D" w:rsidR="27B6CF2B">
              <w:rPr>
                <w:b/>
                <w:bCs/>
                <w:color w:val="004C6A"/>
                <w:sz w:val="24"/>
                <w:szCs w:val="24"/>
              </w:rPr>
              <w:t xml:space="preserve"> MS AZURE</w:t>
            </w:r>
          </w:p>
        </w:tc>
      </w:tr>
      <w:tr w:rsidR="00E64768" w:rsidTr="0315FE4D" w14:paraId="26FA2779" w14:textId="77777777">
        <w:tblPrEx>
          <w:jc w:val="right"/>
        </w:tblPrEx>
        <w:trPr>
          <w:trHeight w:val="51" w:hRule="exact"/>
          <w:jc w:val="right"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A796"/>
            <w:tcMar>
              <w:top w:w="0" w:type="dxa"/>
              <w:left w:w="0" w:type="dxa"/>
              <w:bottom w:w="0" w:type="dxa"/>
              <w:right w:w="0" w:type="dxa"/>
            </w:tcMar>
          </w:tcPr>
          <w:p w:rsidR="00E64768" w:rsidRDefault="00E64768" w14:paraId="67544579" w14:textId="77777777"/>
        </w:tc>
      </w:tr>
    </w:tbl>
    <w:p w:rsidR="00E64768" w:rsidRDefault="00E64768" w14:paraId="65C911BD" w14:textId="77777777">
      <w:pPr>
        <w:spacing w:after="100"/>
      </w:pPr>
    </w:p>
    <w:p w:rsidR="1B87F31C" w:rsidP="4155AB72" w:rsidRDefault="6AB6F456" w14:paraId="52513D76" w14:textId="244802F5">
      <w:pPr>
        <w:spacing w:before="40" w:after="100" w:line="260" w:lineRule="exact"/>
        <w:rPr>
          <w:b w:val="1"/>
          <w:bCs w:val="1"/>
          <w:color w:val="004C6A"/>
          <w:sz w:val="22"/>
          <w:szCs w:val="22"/>
        </w:rPr>
      </w:pPr>
      <w:r w:rsidRPr="4155AB72" w:rsidR="1E7AA635">
        <w:rPr>
          <w:b w:val="1"/>
          <w:bCs w:val="1"/>
          <w:color w:val="004C6A"/>
          <w:sz w:val="22"/>
          <w:szCs w:val="22"/>
        </w:rPr>
        <w:t>L</w:t>
      </w:r>
      <w:r w:rsidRPr="4155AB72" w:rsidR="6C6B2423">
        <w:rPr>
          <w:b w:val="1"/>
          <w:bCs w:val="1"/>
          <w:color w:val="004C6A"/>
          <w:sz w:val="22"/>
          <w:szCs w:val="22"/>
        </w:rPr>
        <w:t>eto</w:t>
      </w:r>
      <w:r w:rsidRPr="4155AB72" w:rsidR="1E7AA635">
        <w:rPr>
          <w:b w:val="1"/>
          <w:bCs w:val="1"/>
          <w:color w:val="004C6A"/>
          <w:sz w:val="22"/>
          <w:szCs w:val="22"/>
        </w:rPr>
        <w:t xml:space="preserve">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2055"/>
        <w:gridCol w:w="1205"/>
        <w:gridCol w:w="1680"/>
        <w:gridCol w:w="1295"/>
        <w:gridCol w:w="1245"/>
        <w:gridCol w:w="2325"/>
      </w:tblGrid>
      <w:tr w:rsidR="36436265" w:rsidTr="4155AB72" w14:paraId="02015B12" w14:textId="77777777">
        <w:trPr>
          <w:trHeight w:val="915"/>
          <w:jc w:val="center"/>
        </w:trPr>
        <w:tc>
          <w:tcPr>
            <w:tcW w:w="1170" w:type="dxa"/>
            <w:tcBorders>
              <w:top w:val="single" w:color="5A6066" w:sz="4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846DED4" w14:textId="77777777">
            <w:pPr>
              <w:spacing w:after="0" w:line="170" w:lineRule="exact"/>
              <w:jc w:val="center"/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Koda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produkta</w:t>
            </w:r>
            <w:proofErr w:type="spellEnd"/>
          </w:p>
        </w:tc>
        <w:tc>
          <w:tcPr>
            <w:tcW w:w="205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E2F9B64" w14:textId="77777777">
            <w:pPr>
              <w:spacing w:after="0" w:line="170" w:lineRule="exact"/>
              <w:jc w:val="right"/>
            </w:pP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Naziv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produkta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EAS</w:t>
            </w:r>
          </w:p>
        </w:tc>
        <w:tc>
          <w:tcPr>
            <w:tcW w:w="120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0CFA3B6" w14:textId="62803EF1">
            <w:pPr>
              <w:spacing w:after="0" w:line="170" w:lineRule="exact"/>
              <w:jc w:val="center"/>
            </w:pP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Količina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/</w:t>
            </w:r>
            <w:r>
              <w:br/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Leto </w:t>
            </w:r>
            <w:r w:rsidRPr="36436265" w:rsidR="298800D0">
              <w:rPr>
                <w:b/>
                <w:bCs/>
                <w:color w:val="FFFFFF" w:themeColor="background1"/>
                <w:sz w:val="14"/>
                <w:szCs w:val="14"/>
              </w:rPr>
              <w:t>2</w:t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*</w:t>
            </w:r>
          </w:p>
          <w:p w:rsidR="36436265" w:rsidP="36436265" w:rsidRDefault="36436265" w14:paraId="053AAA88" w14:textId="7BB93DE0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A</w:t>
            </w:r>
          </w:p>
        </w:tc>
        <w:tc>
          <w:tcPr>
            <w:tcW w:w="1680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E186358" w14:textId="0C09054F">
            <w:pPr>
              <w:spacing w:after="0" w:line="170" w:lineRule="exact"/>
              <w:jc w:val="center"/>
              <w:rPr>
                <w:lang w:val="it-IT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Cena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licenco</w:t>
            </w:r>
            <w:proofErr w:type="spellEnd"/>
            <w:r>
              <w:br/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leto </w:t>
            </w:r>
            <w:r w:rsidRPr="6ED9EB67" w:rsidR="1D6BECE6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2</w:t>
            </w:r>
            <w:r w:rsidRPr="6ED9EB67" w:rsidR="6ED9EB67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brez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DDV</w:t>
            </w:r>
          </w:p>
          <w:p w:rsidR="36436265" w:rsidP="36436265" w:rsidRDefault="36436265" w14:paraId="500D4AD2" w14:textId="4A22CAEA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</w:t>
            </w:r>
          </w:p>
        </w:tc>
        <w:tc>
          <w:tcPr>
            <w:tcW w:w="129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2344599" w14:textId="1EE409CB">
            <w:pPr>
              <w:spacing w:after="0" w:line="170" w:lineRule="exact"/>
              <w:jc w:val="center"/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%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popusta</w:t>
            </w:r>
            <w:proofErr w:type="spellEnd"/>
          </w:p>
          <w:p w:rsidR="36436265" w:rsidP="36436265" w:rsidRDefault="36436265" w14:paraId="7C663D5E" w14:textId="6E24CE24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C</w:t>
            </w:r>
          </w:p>
        </w:tc>
        <w:tc>
          <w:tcPr>
            <w:tcW w:w="124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AD13C6F" w14:textId="3D76B50F">
            <w:pPr>
              <w:spacing w:after="0" w:line="170" w:lineRule="exact"/>
              <w:jc w:val="center"/>
              <w:rPr>
                <w:lang w:val="it-IT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Cena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enoto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>
              <w:br/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leto </w:t>
            </w:r>
            <w:r w:rsidRPr="6ED9EB67" w:rsidR="77E3E44D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2 </w:t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s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popustom</w:t>
            </w:r>
            <w:proofErr w:type="spellEnd"/>
            <w:r>
              <w:br/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brez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DDV</w:t>
            </w:r>
          </w:p>
          <w:p w:rsidR="36436265" w:rsidP="36436265" w:rsidRDefault="36436265" w14:paraId="57C873C5" w14:textId="134404D5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B*C</w:t>
            </w:r>
          </w:p>
        </w:tc>
        <w:tc>
          <w:tcPr>
            <w:tcW w:w="232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ABEB178" w14:textId="6B7B79E7">
            <w:pPr>
              <w:spacing w:after="0" w:line="170" w:lineRule="exact"/>
              <w:jc w:val="center"/>
            </w:pP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Vrednost</w:t>
            </w:r>
            <w:proofErr w:type="spellEnd"/>
            <w:r>
              <w:br/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Leto </w:t>
            </w:r>
            <w:r w:rsidRPr="36436265" w:rsidR="2A3ED703">
              <w:rPr>
                <w:b/>
                <w:bCs/>
                <w:color w:val="FFFFFF" w:themeColor="background1"/>
                <w:sz w:val="14"/>
                <w:szCs w:val="14"/>
              </w:rPr>
              <w:t>2</w:t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s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popustom</w:t>
            </w:r>
            <w:proofErr w:type="spellEnd"/>
            <w:r>
              <w:br/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brez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DDV</w:t>
            </w:r>
          </w:p>
          <w:p w:rsidR="36436265" w:rsidP="36436265" w:rsidRDefault="36436265" w14:paraId="393AFB11" w14:textId="1EA26BE5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(A*B*</w:t>
            </w:r>
            <w:proofErr w:type="gram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C)=</w:t>
            </w:r>
            <w:proofErr w:type="gram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D</w:t>
            </w:r>
          </w:p>
          <w:p w:rsidR="36436265" w:rsidP="36436265" w:rsidRDefault="36436265" w14:paraId="4B68600B" w14:textId="186C20AE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proofErr w:type="gram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( v</w:t>
            </w:r>
            <w:proofErr w:type="gram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kolikor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ni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popusta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,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upoštevaj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A*B)</w:t>
            </w:r>
          </w:p>
        </w:tc>
      </w:tr>
      <w:tr w:rsidR="36436265" w:rsidTr="4155AB72" w14:paraId="69D7EC22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46F6900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AAD-33168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80F304B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M365 E5 Unified Existing Customer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4B9D168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500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F44237B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D9F69C1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4EA13BE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B464A07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1828836D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BF3A58D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AAD-33177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A319216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M365 E5 Unified FSA Renewal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3864E3E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270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D93A5A7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6DBBC4F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C0948DB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3DFC8D6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6661529C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C6B0C37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T6A-00024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FF42A4B" w14:textId="77777777">
            <w:pPr>
              <w:spacing w:after="0" w:line="174" w:lineRule="exact"/>
              <w:jc w:val="right"/>
              <w:rPr>
                <w:lang w:val="it-IT"/>
              </w:rPr>
            </w:pPr>
            <w:r w:rsidRPr="36436265">
              <w:rPr>
                <w:sz w:val="15"/>
                <w:szCs w:val="15"/>
                <w:lang w:val="it-IT"/>
              </w:rPr>
              <w:t>O365 E1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FC0CD5D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534F970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FE5DDFC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4FEB014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9590AF6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4395FBE8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F1D231F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AAA-12414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DA2FEB6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CCAL Bridge O365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05E70A5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5ECB60F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2BFDBFB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815B646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23C67EF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1E1D2C1C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9DD8C48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83I-00001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BE8712F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M365 Copilot Sub Add-on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68025F0" w14:textId="7316B43F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616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FC92815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CA503A0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4BFBC47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5F9187E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7159AE72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B1544AB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NM1-00001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8C40732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Defender Vulnerability Management AO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BD19A68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83F0A04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3B551F4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C229400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1D15AA7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39C5F74D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267A897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V9B-00001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7AD4AFD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Teams Rooms Pro Sub Per Device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F2DF928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F7CED3B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655CA95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4331B80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418D8B9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4A3D3FA7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AABB387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TK2-00001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1205A93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Teams Domestic Calling Plan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B1241E6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5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C569F74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05589C9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ABE4A09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F1AF046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428B7312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9DF249E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TJ9-00001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3305362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Teams International Calling Plan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839916E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5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FABA192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D93EA4B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17FBF8D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40CDB0E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445EAD00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34E0EC7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359-00960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EE3C4C5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 xml:space="preserve">SQL CAL </w:t>
            </w:r>
            <w:proofErr w:type="spellStart"/>
            <w:r w:rsidRPr="36436265">
              <w:rPr>
                <w:sz w:val="15"/>
                <w:szCs w:val="15"/>
              </w:rPr>
              <w:t>ALng</w:t>
            </w:r>
            <w:proofErr w:type="spellEnd"/>
            <w:r w:rsidRPr="36436265">
              <w:rPr>
                <w:sz w:val="15"/>
                <w:szCs w:val="15"/>
              </w:rPr>
              <w:t xml:space="preserve"> LSA User CAL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6AF7D42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200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5ABDA91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A833BD8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CFE3094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9ECF51E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7C7E2DA6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EC45410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QEK-00001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DDCA1C2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 xml:space="preserve">Visual Studio Pro with GitHub </w:t>
            </w:r>
            <w:proofErr w:type="spellStart"/>
            <w:r w:rsidRPr="36436265">
              <w:rPr>
                <w:sz w:val="15"/>
                <w:szCs w:val="15"/>
              </w:rPr>
              <w:t>ALng</w:t>
            </w:r>
            <w:proofErr w:type="spellEnd"/>
            <w:r w:rsidRPr="36436265">
              <w:rPr>
                <w:sz w:val="15"/>
                <w:szCs w:val="15"/>
              </w:rPr>
              <w:t xml:space="preserve"> LSA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4B7DADC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50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BEA1365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19AA78C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7B4CE6D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39B26A1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00B0C694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6CE619B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QEJ-00001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CBF6FC5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 xml:space="preserve">Visual Studio Ent with GitHub </w:t>
            </w:r>
            <w:proofErr w:type="spellStart"/>
            <w:r w:rsidRPr="36436265">
              <w:rPr>
                <w:sz w:val="15"/>
                <w:szCs w:val="15"/>
              </w:rPr>
              <w:t>ALng</w:t>
            </w:r>
            <w:proofErr w:type="spellEnd"/>
            <w:r w:rsidRPr="36436265">
              <w:rPr>
                <w:sz w:val="15"/>
                <w:szCs w:val="15"/>
              </w:rPr>
              <w:t xml:space="preserve"> LSA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AB59CE4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2028246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FD5AFCE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6C859DA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8EA434D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038C5BEC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4FCAF57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6VC-01252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D993196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 xml:space="preserve">Win Remote Desktop Services CAL </w:t>
            </w:r>
            <w:proofErr w:type="spellStart"/>
            <w:r w:rsidRPr="36436265">
              <w:rPr>
                <w:sz w:val="15"/>
                <w:szCs w:val="15"/>
              </w:rPr>
              <w:t>ALng</w:t>
            </w:r>
            <w:proofErr w:type="spellEnd"/>
            <w:r w:rsidRPr="36436265">
              <w:rPr>
                <w:sz w:val="15"/>
                <w:szCs w:val="15"/>
              </w:rPr>
              <w:t xml:space="preserve"> LSA UCAL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6B65BC3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F8CFE5D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0150BE3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FFE6E36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B517F9A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7C146E7C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936F82A" w14:textId="46942AE4">
            <w:pPr>
              <w:spacing w:after="0" w:line="174" w:lineRule="exact"/>
              <w:rPr>
                <w:sz w:val="15"/>
                <w:szCs w:val="15"/>
              </w:rPr>
            </w:pPr>
          </w:p>
          <w:p w:rsidR="36436265" w:rsidP="36436265" w:rsidRDefault="36436265" w14:paraId="5122DA2C" w14:textId="0635DBCD">
            <w:pPr>
              <w:spacing w:after="0" w:line="174" w:lineRule="exact"/>
              <w:rPr>
                <w:sz w:val="15"/>
                <w:szCs w:val="15"/>
              </w:rPr>
            </w:pPr>
            <w:r w:rsidRPr="36436265">
              <w:rPr>
                <w:sz w:val="15"/>
                <w:szCs w:val="15"/>
              </w:rPr>
              <w:t>AAP-66234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090E7D4" w14:textId="2CD143BD">
            <w:pPr>
              <w:spacing w:after="0" w:line="174" w:lineRule="exact"/>
              <w:rPr>
                <w:rFonts w:cs="Calibri"/>
                <w:sz w:val="15"/>
                <w:szCs w:val="15"/>
              </w:rPr>
            </w:pPr>
            <w:r w:rsidRPr="36436265">
              <w:rPr>
                <w:rFonts w:cs="Calibri"/>
                <w:sz w:val="15"/>
                <w:szCs w:val="15"/>
              </w:rPr>
              <w:t>GitHub Copilot – Azure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3A0F296" w14:textId="6FFB18FA">
            <w:pPr>
              <w:spacing w:line="174" w:lineRule="exact"/>
              <w:jc w:val="center"/>
              <w:rPr>
                <w:sz w:val="15"/>
                <w:szCs w:val="15"/>
              </w:rPr>
            </w:pPr>
            <w:r w:rsidRPr="36436265">
              <w:rPr>
                <w:sz w:val="15"/>
                <w:szCs w:val="15"/>
              </w:rPr>
              <w:t>1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59C5997" w14:textId="2C5BB444">
            <w:pPr>
              <w:spacing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3047376" w14:textId="04A3D982">
            <w:pPr>
              <w:spacing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3612EBA" w14:textId="376B0928">
            <w:pPr>
              <w:spacing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A79AAD9" w14:textId="6AE7C5C5">
            <w:pPr>
              <w:spacing w:line="174" w:lineRule="exact"/>
              <w:jc w:val="center"/>
            </w:pPr>
          </w:p>
        </w:tc>
      </w:tr>
      <w:tr w:rsidR="36436265" w:rsidTr="4155AB72" w14:paraId="2B23B3C7" w14:textId="77777777">
        <w:trPr>
          <w:trHeight w:val="300"/>
          <w:jc w:val="center"/>
        </w:trPr>
        <w:tc>
          <w:tcPr>
            <w:tcW w:w="8650" w:type="dxa"/>
            <w:gridSpan w:val="6"/>
            <w:tcBorders>
              <w:top w:val="single" w:color="5A6066" w:sz="2" w:space="0"/>
              <w:left w:val="single" w:color="5A6066" w:sz="4" w:space="0"/>
              <w:bottom w:val="single" w:color="5A6066" w:sz="4" w:space="0"/>
              <w:right w:val="single" w:color="FFFFFF" w:themeColor="background1" w:sz="2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5970C42" w14:textId="6D038C84">
            <w:pPr>
              <w:spacing w:after="0" w:line="180" w:lineRule="exact"/>
              <w:jc w:val="right"/>
            </w:pP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>Vrednost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 xml:space="preserve"> EAS </w:t>
            </w:r>
            <w:r w:rsidRPr="4155AB72" w:rsidR="0DFFE742">
              <w:rPr>
                <w:b w:val="1"/>
                <w:bCs w:val="1"/>
                <w:color w:val="004C6A"/>
                <w:sz w:val="16"/>
                <w:szCs w:val="16"/>
              </w:rPr>
              <w:t>leto</w:t>
            </w:r>
            <w:r w:rsidRPr="4155AB72" w:rsidR="0DFFE742">
              <w:rPr>
                <w:b w:val="1"/>
                <w:bCs w:val="1"/>
                <w:color w:val="004C6A"/>
                <w:sz w:val="16"/>
                <w:szCs w:val="16"/>
              </w:rPr>
              <w:t xml:space="preserve"> 2 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>skupaj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 xml:space="preserve"> 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>brez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 xml:space="preserve"> DDV</w:t>
            </w:r>
            <w:r w:rsidRPr="4155AB72" w:rsidR="41B1412C">
              <w:rPr>
                <w:b w:val="1"/>
                <w:bCs w:val="1"/>
                <w:color w:val="004C6A"/>
                <w:sz w:val="16"/>
                <w:szCs w:val="16"/>
              </w:rPr>
              <w:t xml:space="preserve"> (F)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>:</w:t>
            </w: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4" w:space="0"/>
              <w:right w:val="single" w:color="FFFFFF" w:themeColor="background1" w:sz="2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E7EF533" w14:textId="4F4929AA">
            <w:pPr>
              <w:spacing w:after="0" w:line="180" w:lineRule="exact"/>
              <w:jc w:val="center"/>
            </w:pPr>
          </w:p>
        </w:tc>
      </w:tr>
    </w:tbl>
    <w:p w:rsidR="00562BD7" w:rsidP="36436265" w:rsidRDefault="00562BD7" w14:paraId="3A82713C" w14:textId="1AE281E8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05E13AE7" w14:textId="7EDBFCF3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6A9FAA03" w14:textId="5E8B8DE1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5EE8416E" w14:textId="5D63112D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38E50BE1" w14:textId="53F2484C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09CA8BAB" w14:textId="6394BC4E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46A592CB" w14:textId="6175D119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4155AB72" w:rsidRDefault="2357578C" w14:paraId="39850B9D" w14:textId="2BA06D91">
      <w:pPr>
        <w:spacing w:before="40" w:after="100" w:line="260" w:lineRule="exact"/>
        <w:rPr>
          <w:b w:val="1"/>
          <w:bCs w:val="1"/>
          <w:color w:val="004C6A"/>
          <w:sz w:val="22"/>
          <w:szCs w:val="22"/>
        </w:rPr>
      </w:pPr>
      <w:r w:rsidRPr="4155AB72" w:rsidR="71AD271B">
        <w:rPr>
          <w:b w:val="1"/>
          <w:bCs w:val="1"/>
          <w:color w:val="004C6A"/>
          <w:sz w:val="22"/>
          <w:szCs w:val="22"/>
        </w:rPr>
        <w:t>L</w:t>
      </w:r>
      <w:r w:rsidRPr="4155AB72" w:rsidR="2FDEA26D">
        <w:rPr>
          <w:b w:val="1"/>
          <w:bCs w:val="1"/>
          <w:color w:val="004C6A"/>
          <w:sz w:val="22"/>
          <w:szCs w:val="22"/>
        </w:rPr>
        <w:t>eto</w:t>
      </w:r>
      <w:r w:rsidRPr="4155AB72" w:rsidR="71AD271B">
        <w:rPr>
          <w:b w:val="1"/>
          <w:bCs w:val="1"/>
          <w:color w:val="004C6A"/>
          <w:sz w:val="22"/>
          <w:szCs w:val="22"/>
        </w:rPr>
        <w:t xml:space="preserve"> 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2055"/>
        <w:gridCol w:w="1205"/>
        <w:gridCol w:w="1680"/>
        <w:gridCol w:w="1295"/>
        <w:gridCol w:w="1245"/>
        <w:gridCol w:w="2325"/>
      </w:tblGrid>
      <w:tr w:rsidR="36436265" w:rsidTr="4155AB72" w14:paraId="02DA9DA3" w14:textId="77777777">
        <w:trPr>
          <w:trHeight w:val="915"/>
          <w:jc w:val="center"/>
        </w:trPr>
        <w:tc>
          <w:tcPr>
            <w:tcW w:w="1170" w:type="dxa"/>
            <w:tcBorders>
              <w:top w:val="single" w:color="5A6066" w:sz="4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9593E9B" w14:textId="77777777">
            <w:pPr>
              <w:spacing w:after="0" w:line="170" w:lineRule="exact"/>
              <w:jc w:val="center"/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Koda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produkta</w:t>
            </w:r>
            <w:proofErr w:type="spellEnd"/>
          </w:p>
        </w:tc>
        <w:tc>
          <w:tcPr>
            <w:tcW w:w="205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ADD0E42" w14:textId="77777777">
            <w:pPr>
              <w:spacing w:after="0" w:line="170" w:lineRule="exact"/>
              <w:jc w:val="right"/>
            </w:pP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Naziv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produkta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EAS</w:t>
            </w:r>
          </w:p>
        </w:tc>
        <w:tc>
          <w:tcPr>
            <w:tcW w:w="120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AE3A9EE" w14:textId="76DA214A">
            <w:pPr>
              <w:spacing w:after="0" w:line="170" w:lineRule="exact"/>
              <w:jc w:val="center"/>
            </w:pP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Količina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/</w:t>
            </w:r>
            <w:r>
              <w:br/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Leto </w:t>
            </w:r>
            <w:r w:rsidRPr="0200F54D" w:rsidR="798E38B7">
              <w:rPr>
                <w:b/>
                <w:bCs/>
                <w:color w:val="FFFFFF" w:themeColor="background1"/>
                <w:sz w:val="14"/>
                <w:szCs w:val="14"/>
              </w:rPr>
              <w:t>3</w:t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*</w:t>
            </w:r>
          </w:p>
          <w:p w:rsidR="36436265" w:rsidP="36436265" w:rsidRDefault="36436265" w14:paraId="3D293F3B" w14:textId="7BB93DE0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A</w:t>
            </w:r>
          </w:p>
        </w:tc>
        <w:tc>
          <w:tcPr>
            <w:tcW w:w="1680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021ED0D" w14:textId="302A4DB7">
            <w:pPr>
              <w:spacing w:after="0" w:line="170" w:lineRule="exact"/>
              <w:jc w:val="center"/>
              <w:rPr>
                <w:lang w:val="it-IT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Cena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licenco</w:t>
            </w:r>
            <w:proofErr w:type="spellEnd"/>
            <w:r>
              <w:br/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leto </w:t>
            </w:r>
            <w:r w:rsidRPr="0200F54D" w:rsidR="7BDC038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3</w:t>
            </w:r>
            <w:r w:rsidRPr="0200F54D" w:rsidR="0200F54D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brez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DDV</w:t>
            </w:r>
          </w:p>
          <w:p w:rsidR="36436265" w:rsidP="36436265" w:rsidRDefault="36436265" w14:paraId="2829A284" w14:textId="4A22CAEA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</w:t>
            </w:r>
          </w:p>
        </w:tc>
        <w:tc>
          <w:tcPr>
            <w:tcW w:w="129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4C7F652" w14:textId="1EE409CB">
            <w:pPr>
              <w:spacing w:after="0" w:line="170" w:lineRule="exact"/>
              <w:jc w:val="center"/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%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popusta</w:t>
            </w:r>
            <w:proofErr w:type="spellEnd"/>
          </w:p>
          <w:p w:rsidR="36436265" w:rsidP="36436265" w:rsidRDefault="36436265" w14:paraId="1061861B" w14:textId="6E24CE24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C</w:t>
            </w:r>
          </w:p>
        </w:tc>
        <w:tc>
          <w:tcPr>
            <w:tcW w:w="124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0CB2617" w14:textId="423EB2CA">
            <w:pPr>
              <w:spacing w:after="0" w:line="170" w:lineRule="exact"/>
              <w:jc w:val="center"/>
              <w:rPr>
                <w:lang w:val="it-IT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Cena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enoto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na</w:t>
            </w:r>
            <w:proofErr w:type="spellEnd"/>
            <w:r>
              <w:br/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leto </w:t>
            </w:r>
            <w:r w:rsidRPr="6ED9EB67" w:rsidR="434B3A77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3 </w:t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s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popustom</w:t>
            </w:r>
            <w:proofErr w:type="spellEnd"/>
            <w:r>
              <w:br/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brez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 xml:space="preserve"> DDV</w:t>
            </w:r>
          </w:p>
          <w:p w:rsidR="36436265" w:rsidP="36436265" w:rsidRDefault="36436265" w14:paraId="7DA313A8" w14:textId="134404D5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  <w:lang w:val="it-IT"/>
              </w:rPr>
              <w:t>B*C</w:t>
            </w:r>
          </w:p>
        </w:tc>
        <w:tc>
          <w:tcPr>
            <w:tcW w:w="2325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03DE2F4" w14:textId="1B739EEE">
            <w:pPr>
              <w:spacing w:after="0" w:line="170" w:lineRule="exact"/>
              <w:jc w:val="center"/>
            </w:pP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Vrednost</w:t>
            </w:r>
            <w:proofErr w:type="spellEnd"/>
            <w:r>
              <w:br/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Leto </w:t>
            </w:r>
            <w:r w:rsidRPr="6ED9EB67" w:rsidR="28C0EA42">
              <w:rPr>
                <w:b/>
                <w:bCs/>
                <w:color w:val="FFFFFF" w:themeColor="background1"/>
                <w:sz w:val="14"/>
                <w:szCs w:val="14"/>
              </w:rPr>
              <w:t>3</w:t>
            </w: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s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popustom</w:t>
            </w:r>
            <w:proofErr w:type="spellEnd"/>
            <w:r>
              <w:br/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brez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DDV</w:t>
            </w:r>
          </w:p>
          <w:p w:rsidR="36436265" w:rsidP="36436265" w:rsidRDefault="36436265" w14:paraId="649E90E5" w14:textId="1EA26BE5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(A*B*</w:t>
            </w:r>
            <w:proofErr w:type="gram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C)=</w:t>
            </w:r>
            <w:proofErr w:type="gram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D</w:t>
            </w:r>
          </w:p>
          <w:p w:rsidR="36436265" w:rsidP="36436265" w:rsidRDefault="36436265" w14:paraId="2149D6B1" w14:textId="186C20AE">
            <w:pPr>
              <w:spacing w:after="0" w:line="170" w:lineRule="exact"/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proofErr w:type="gram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( v</w:t>
            </w:r>
            <w:proofErr w:type="gram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kolikor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ni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popusta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, </w:t>
            </w:r>
            <w:proofErr w:type="spellStart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>upoštevaj</w:t>
            </w:r>
            <w:proofErr w:type="spellEnd"/>
            <w:r w:rsidRPr="36436265">
              <w:rPr>
                <w:b/>
                <w:bCs/>
                <w:color w:val="FFFFFF" w:themeColor="background1"/>
                <w:sz w:val="14"/>
                <w:szCs w:val="14"/>
              </w:rPr>
              <w:t xml:space="preserve"> A*B)</w:t>
            </w:r>
          </w:p>
        </w:tc>
      </w:tr>
      <w:tr w:rsidR="36436265" w:rsidTr="4155AB72" w14:paraId="4D48479F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E8E52B1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AAD-33168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D0576E9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M365 E5 Unified Existing Customer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603B2F8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500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F96A959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03CA2A3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CF9BF89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514BA77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6B182446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D9C16BC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AAD-33177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9D002F9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M365 E5 Unified FSA Renewal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9A6AC90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270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46565EA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637311A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855A85F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13FCB5A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1E60E0F0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CC533ED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T6A-00024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E684E61" w14:textId="77777777">
            <w:pPr>
              <w:spacing w:after="0" w:line="174" w:lineRule="exact"/>
              <w:jc w:val="right"/>
              <w:rPr>
                <w:lang w:val="it-IT"/>
              </w:rPr>
            </w:pPr>
            <w:r w:rsidRPr="36436265">
              <w:rPr>
                <w:sz w:val="15"/>
                <w:szCs w:val="15"/>
                <w:lang w:val="it-IT"/>
              </w:rPr>
              <w:t>O365 E1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04B6522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4B855F6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412BFB1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6900BCA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5921181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5A2DC390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AC5F84B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AAA-12414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8B0FCEE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CCAL Bridge O365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F76CE0F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1B30684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80CADC0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C48EBEF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F7B8DD3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3E8CC534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ABFE8FE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83I-00001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582759B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M365 Copilot Sub Add-on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4162A6F" w14:textId="7316B43F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616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163E1DE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D74352B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AE4F618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A6BE126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5F01050A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7D9A220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NM1-00001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8ED910C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Defender Vulnerability Management AO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7994922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282A763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7B9BA61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8FF7463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11AD348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3BCCEA7A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43B3592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V9B-00001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8CFD9E0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Teams Rooms Pro Sub Per Device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3688A24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AD4EDEF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4774C7D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898DF9A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062E8DD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24049436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A5AE6D0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TK2-00001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14E7DA6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Teams Domestic Calling Plan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392168A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5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F622B92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8057E69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B65F091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8D1D517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3D58D4FB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A374F3F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TJ9-00001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26793A0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>Teams International Calling Plan Sub Per User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C12C999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5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FF562DC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253A4D2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F859595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1F8A74B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575400FF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C038950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359-00960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4F2FB45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 xml:space="preserve">SQL CAL </w:t>
            </w:r>
            <w:proofErr w:type="spellStart"/>
            <w:r w:rsidRPr="36436265">
              <w:rPr>
                <w:sz w:val="15"/>
                <w:szCs w:val="15"/>
              </w:rPr>
              <w:t>ALng</w:t>
            </w:r>
            <w:proofErr w:type="spellEnd"/>
            <w:r w:rsidRPr="36436265">
              <w:rPr>
                <w:sz w:val="15"/>
                <w:szCs w:val="15"/>
              </w:rPr>
              <w:t xml:space="preserve"> LSA User CAL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43A8EFD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200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112D3A2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DC1E273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981ACA1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C9D66A9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5C2D38F1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7F57805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QEK-00001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D51D790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 xml:space="preserve">Visual Studio Pro with GitHub </w:t>
            </w:r>
            <w:proofErr w:type="spellStart"/>
            <w:r w:rsidRPr="36436265">
              <w:rPr>
                <w:sz w:val="15"/>
                <w:szCs w:val="15"/>
              </w:rPr>
              <w:t>ALng</w:t>
            </w:r>
            <w:proofErr w:type="spellEnd"/>
            <w:r w:rsidRPr="36436265">
              <w:rPr>
                <w:sz w:val="15"/>
                <w:szCs w:val="15"/>
              </w:rPr>
              <w:t xml:space="preserve"> LSA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4D6FF6A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50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A92896D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68BA8CF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E5FBB0F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C8B7157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086AEB29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0A0A196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QEJ-00001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F0A9FEF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 xml:space="preserve">Visual Studio Ent with GitHub </w:t>
            </w:r>
            <w:proofErr w:type="spellStart"/>
            <w:r w:rsidRPr="36436265">
              <w:rPr>
                <w:sz w:val="15"/>
                <w:szCs w:val="15"/>
              </w:rPr>
              <w:t>ALng</w:t>
            </w:r>
            <w:proofErr w:type="spellEnd"/>
            <w:r w:rsidRPr="36436265">
              <w:rPr>
                <w:sz w:val="15"/>
                <w:szCs w:val="15"/>
              </w:rPr>
              <w:t xml:space="preserve"> LSA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6D4002A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1910EB1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ACD7F4C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3CEA6EC6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6D004C0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5D828B25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B17C4EE" w14:textId="77777777">
            <w:pPr>
              <w:spacing w:after="0" w:line="174" w:lineRule="exact"/>
            </w:pPr>
            <w:r w:rsidRPr="36436265">
              <w:rPr>
                <w:sz w:val="15"/>
                <w:szCs w:val="15"/>
              </w:rPr>
              <w:t>6VC-01252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065AD58" w14:textId="77777777">
            <w:pPr>
              <w:spacing w:after="0" w:line="174" w:lineRule="exact"/>
              <w:jc w:val="right"/>
            </w:pPr>
            <w:r w:rsidRPr="36436265">
              <w:rPr>
                <w:sz w:val="15"/>
                <w:szCs w:val="15"/>
              </w:rPr>
              <w:t xml:space="preserve">Win Remote Desktop Services CAL </w:t>
            </w:r>
            <w:proofErr w:type="spellStart"/>
            <w:r w:rsidRPr="36436265">
              <w:rPr>
                <w:sz w:val="15"/>
                <w:szCs w:val="15"/>
              </w:rPr>
              <w:t>ALng</w:t>
            </w:r>
            <w:proofErr w:type="spellEnd"/>
            <w:r w:rsidRPr="36436265">
              <w:rPr>
                <w:sz w:val="15"/>
                <w:szCs w:val="15"/>
              </w:rPr>
              <w:t xml:space="preserve"> LSA UCAL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731848B2" w14:textId="77777777">
            <w:pPr>
              <w:spacing w:after="0" w:line="174" w:lineRule="exact"/>
              <w:jc w:val="center"/>
            </w:pPr>
            <w:r w:rsidRPr="36436265">
              <w:rPr>
                <w:sz w:val="15"/>
                <w:szCs w:val="15"/>
              </w:rPr>
              <w:t>100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E0E04E8" w14:textId="77777777">
            <w:pPr>
              <w:spacing w:after="0"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1991334" w14:textId="77777777">
            <w:pPr>
              <w:spacing w:after="0"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AD6F404" w14:textId="77777777">
            <w:pPr>
              <w:spacing w:after="0"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0B0AC069" w14:textId="77777777">
            <w:pPr>
              <w:spacing w:after="0" w:line="174" w:lineRule="exact"/>
              <w:jc w:val="center"/>
            </w:pPr>
          </w:p>
        </w:tc>
      </w:tr>
      <w:tr w:rsidR="36436265" w:rsidTr="4155AB72" w14:paraId="1D360577" w14:textId="77777777">
        <w:trPr>
          <w:trHeight w:val="300"/>
          <w:jc w:val="center"/>
        </w:trPr>
        <w:tc>
          <w:tcPr>
            <w:tcW w:w="1170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B31B2F8" w14:textId="46942AE4">
            <w:pPr>
              <w:spacing w:after="0" w:line="174" w:lineRule="exact"/>
              <w:rPr>
                <w:sz w:val="15"/>
                <w:szCs w:val="15"/>
              </w:rPr>
            </w:pPr>
          </w:p>
          <w:p w:rsidR="36436265" w:rsidP="36436265" w:rsidRDefault="36436265" w14:paraId="14B7330A" w14:textId="0635DBCD">
            <w:pPr>
              <w:spacing w:after="0" w:line="174" w:lineRule="exact"/>
              <w:rPr>
                <w:sz w:val="15"/>
                <w:szCs w:val="15"/>
              </w:rPr>
            </w:pPr>
            <w:r w:rsidRPr="36436265">
              <w:rPr>
                <w:sz w:val="15"/>
                <w:szCs w:val="15"/>
              </w:rPr>
              <w:t>AAP-66234</w:t>
            </w:r>
          </w:p>
        </w:tc>
        <w:tc>
          <w:tcPr>
            <w:tcW w:w="205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02051A6" w14:textId="2CD143BD">
            <w:pPr>
              <w:spacing w:after="0" w:line="174" w:lineRule="exact"/>
              <w:rPr>
                <w:rFonts w:cs="Calibri"/>
                <w:sz w:val="15"/>
                <w:szCs w:val="15"/>
              </w:rPr>
            </w:pPr>
            <w:r w:rsidRPr="36436265">
              <w:rPr>
                <w:rFonts w:cs="Calibri"/>
                <w:sz w:val="15"/>
                <w:szCs w:val="15"/>
              </w:rPr>
              <w:t>GitHub Copilot – Azure</w:t>
            </w:r>
          </w:p>
        </w:tc>
        <w:tc>
          <w:tcPr>
            <w:tcW w:w="120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6229F7FB" w14:textId="6FFB18FA">
            <w:pPr>
              <w:spacing w:line="174" w:lineRule="exact"/>
              <w:jc w:val="center"/>
              <w:rPr>
                <w:sz w:val="15"/>
                <w:szCs w:val="15"/>
              </w:rPr>
            </w:pPr>
            <w:r w:rsidRPr="36436265">
              <w:rPr>
                <w:sz w:val="15"/>
                <w:szCs w:val="15"/>
              </w:rPr>
              <w:t>1</w:t>
            </w:r>
          </w:p>
        </w:tc>
        <w:tc>
          <w:tcPr>
            <w:tcW w:w="1680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D70140D" w14:textId="2C5BB444">
            <w:pPr>
              <w:spacing w:line="174" w:lineRule="exact"/>
              <w:jc w:val="center"/>
            </w:pPr>
          </w:p>
        </w:tc>
        <w:tc>
          <w:tcPr>
            <w:tcW w:w="129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41AE33EE" w14:textId="04A3D982">
            <w:pPr>
              <w:spacing w:line="174" w:lineRule="exact"/>
              <w:jc w:val="center"/>
            </w:pPr>
          </w:p>
        </w:tc>
        <w:tc>
          <w:tcPr>
            <w:tcW w:w="124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3544DC1" w14:textId="376B0928">
            <w:pPr>
              <w:spacing w:line="174" w:lineRule="exact"/>
              <w:jc w:val="center"/>
            </w:pP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2564582F" w14:textId="6AE7C5C5">
            <w:pPr>
              <w:spacing w:line="174" w:lineRule="exact"/>
              <w:jc w:val="center"/>
            </w:pPr>
          </w:p>
        </w:tc>
      </w:tr>
      <w:tr w:rsidR="36436265" w:rsidTr="4155AB72" w14:paraId="70E3CE61" w14:textId="77777777">
        <w:trPr>
          <w:trHeight w:val="300"/>
          <w:jc w:val="center"/>
        </w:trPr>
        <w:tc>
          <w:tcPr>
            <w:tcW w:w="8650" w:type="dxa"/>
            <w:gridSpan w:val="6"/>
            <w:tcBorders>
              <w:top w:val="single" w:color="5A6066" w:sz="2" w:space="0"/>
              <w:left w:val="single" w:color="5A6066" w:sz="4" w:space="0"/>
              <w:bottom w:val="single" w:color="5A6066" w:sz="4" w:space="0"/>
              <w:right w:val="single" w:color="FFFFFF" w:themeColor="background1" w:sz="2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51431D28" w14:textId="674D3B26">
            <w:pPr>
              <w:spacing w:after="0" w:line="180" w:lineRule="exact"/>
              <w:jc w:val="right"/>
            </w:pP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>Vrednost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 xml:space="preserve"> EAS </w:t>
            </w:r>
            <w:r w:rsidRPr="4155AB72" w:rsidR="2E3BEA62">
              <w:rPr>
                <w:b w:val="1"/>
                <w:bCs w:val="1"/>
                <w:color w:val="004C6A"/>
                <w:sz w:val="16"/>
                <w:szCs w:val="16"/>
              </w:rPr>
              <w:t>leto</w:t>
            </w:r>
            <w:r w:rsidRPr="4155AB72" w:rsidR="2E3BEA62">
              <w:rPr>
                <w:b w:val="1"/>
                <w:bCs w:val="1"/>
                <w:color w:val="004C6A"/>
                <w:sz w:val="16"/>
                <w:szCs w:val="16"/>
              </w:rPr>
              <w:t xml:space="preserve"> 3 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>skupaj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 xml:space="preserve"> 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>brez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 xml:space="preserve"> DDV</w:t>
            </w:r>
            <w:r w:rsidRPr="4155AB72" w:rsidR="185B061E">
              <w:rPr>
                <w:b w:val="1"/>
                <w:bCs w:val="1"/>
                <w:color w:val="004C6A"/>
                <w:sz w:val="16"/>
                <w:szCs w:val="16"/>
              </w:rPr>
              <w:t xml:space="preserve"> (G)</w:t>
            </w:r>
            <w:r w:rsidRPr="4155AB72" w:rsidR="36436265">
              <w:rPr>
                <w:b w:val="1"/>
                <w:bCs w:val="1"/>
                <w:color w:val="004C6A"/>
                <w:sz w:val="16"/>
                <w:szCs w:val="16"/>
              </w:rPr>
              <w:t>:</w:t>
            </w:r>
          </w:p>
        </w:tc>
        <w:tc>
          <w:tcPr>
            <w:tcW w:w="2325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4" w:space="0"/>
              <w:right w:val="single" w:color="FFFFFF" w:themeColor="background1" w:sz="2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36436265" w:rsidP="36436265" w:rsidRDefault="36436265" w14:paraId="121420AE" w14:textId="4F4929AA">
            <w:pPr>
              <w:spacing w:after="0" w:line="180" w:lineRule="exact"/>
              <w:jc w:val="center"/>
            </w:pPr>
          </w:p>
        </w:tc>
      </w:tr>
    </w:tbl>
    <w:p w:rsidR="00562BD7" w:rsidP="36436265" w:rsidRDefault="00562BD7" w14:paraId="459974EB" w14:textId="2AD45842">
      <w:pPr>
        <w:spacing w:before="40" w:after="100" w:line="260" w:lineRule="exact"/>
        <w:rPr>
          <w:b/>
          <w:bCs/>
          <w:color w:val="004C6A"/>
          <w:sz w:val="22"/>
        </w:rPr>
      </w:pPr>
    </w:p>
    <w:p w:rsidR="00562BD7" w:rsidP="36436265" w:rsidRDefault="00562BD7" w14:paraId="600DDD7B" w14:textId="4154F470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7D207FAD" w14:textId="2A0A9C9F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6B92F0F9" w14:textId="6A5ECD26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368CE990" w14:textId="51621F40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54C53170" w14:textId="4C2AC78D">
      <w:pPr>
        <w:spacing w:before="40" w:after="100" w:line="260" w:lineRule="exact"/>
        <w:rPr>
          <w:b/>
          <w:bCs/>
          <w:color w:val="004C6A"/>
          <w:sz w:val="22"/>
        </w:rPr>
      </w:pPr>
    </w:p>
    <w:p w:rsidR="1B87F31C" w:rsidP="1B87F31C" w:rsidRDefault="1B87F31C" w14:paraId="0DB9E0E9" w14:textId="19F0233B">
      <w:pPr>
        <w:spacing w:before="40" w:after="100" w:line="260" w:lineRule="exact"/>
        <w:rPr>
          <w:b/>
          <w:bCs/>
          <w:color w:val="004C6A"/>
          <w:sz w:val="22"/>
        </w:rPr>
      </w:pPr>
    </w:p>
    <w:p w:rsidR="00562BD7" w:rsidP="4211E5F9" w:rsidRDefault="00562BD7" w14:paraId="056007BD" w14:textId="27E9FE8C">
      <w:pPr>
        <w:spacing w:before="40" w:after="100" w:line="260" w:lineRule="exact"/>
        <w:rPr>
          <w:b/>
          <w:bCs/>
          <w:color w:val="004C6A"/>
          <w:sz w:val="22"/>
        </w:rPr>
      </w:pPr>
      <w:proofErr w:type="spellStart"/>
      <w:r w:rsidRPr="4211E5F9">
        <w:rPr>
          <w:b/>
          <w:bCs/>
          <w:color w:val="004C6A"/>
          <w:sz w:val="22"/>
        </w:rPr>
        <w:t>Specifikacija</w:t>
      </w:r>
      <w:proofErr w:type="spellEnd"/>
      <w:r w:rsidRPr="4211E5F9">
        <w:rPr>
          <w:b/>
          <w:bCs/>
          <w:color w:val="004C6A"/>
          <w:sz w:val="22"/>
        </w:rPr>
        <w:t xml:space="preserve"> M</w:t>
      </w:r>
      <w:r w:rsidRPr="4211E5F9" w:rsidR="2E39075F">
        <w:rPr>
          <w:b/>
          <w:bCs/>
          <w:color w:val="004C6A"/>
          <w:sz w:val="22"/>
        </w:rPr>
        <w:t xml:space="preserve">S Azure </w:t>
      </w:r>
      <w:proofErr w:type="spellStart"/>
      <w:r w:rsidRPr="4211E5F9" w:rsidR="2E39075F">
        <w:rPr>
          <w:b/>
          <w:bCs/>
          <w:color w:val="004C6A"/>
          <w:sz w:val="22"/>
        </w:rPr>
        <w:t>oblačne</w:t>
      </w:r>
      <w:proofErr w:type="spellEnd"/>
      <w:r w:rsidRPr="4211E5F9" w:rsidR="2E39075F">
        <w:rPr>
          <w:b/>
          <w:bCs/>
          <w:color w:val="004C6A"/>
          <w:sz w:val="22"/>
        </w:rPr>
        <w:t xml:space="preserve"> </w:t>
      </w:r>
      <w:proofErr w:type="spellStart"/>
      <w:r w:rsidRPr="4211E5F9" w:rsidR="2E39075F">
        <w:rPr>
          <w:b/>
          <w:bCs/>
          <w:color w:val="004C6A"/>
          <w:sz w:val="22"/>
        </w:rPr>
        <w:t>storitve</w:t>
      </w:r>
      <w:proofErr w:type="spellEnd"/>
    </w:p>
    <w:tbl>
      <w:tblPr>
        <w:tblW w:w="6921" w:type="dxa"/>
        <w:jc w:val="center"/>
        <w:tblLayout w:type="fixed"/>
        <w:tblLook w:val="04A0" w:firstRow="1" w:lastRow="0" w:firstColumn="1" w:lastColumn="0" w:noHBand="0" w:noVBand="1"/>
      </w:tblPr>
      <w:tblGrid>
        <w:gridCol w:w="3498"/>
        <w:gridCol w:w="3423"/>
      </w:tblGrid>
      <w:tr w:rsidRPr="006849CD" w:rsidR="00E64768" w:rsidTr="4155AB72" w14:paraId="743480BF" w14:textId="77777777">
        <w:trPr>
          <w:trHeight w:val="300"/>
        </w:trPr>
        <w:tc>
          <w:tcPr>
            <w:tcW w:w="3498" w:type="dxa"/>
            <w:tcBorders>
              <w:top w:val="single" w:color="5A6066" w:sz="4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255263C5" w14:textId="3D245AC7">
            <w:pPr>
              <w:spacing w:after="0" w:line="180" w:lineRule="exact"/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Naziv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produkta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</w:p>
        </w:tc>
        <w:tc>
          <w:tcPr>
            <w:tcW w:w="3423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5A6066" w:sz="4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Pr="006849CD" w:rsidR="00E64768" w:rsidRDefault="00562BD7" w14:paraId="2A32A6C4" w14:textId="77777777">
            <w:pPr>
              <w:spacing w:after="0" w:line="180" w:lineRule="exact"/>
              <w:jc w:val="center"/>
              <w:rPr>
                <w:lang w:val="it-IT"/>
              </w:rPr>
            </w:pPr>
            <w:proofErr w:type="spellStart"/>
            <w:r w:rsidRPr="006849CD">
              <w:rPr>
                <w:b/>
                <w:color w:val="FFFFFF"/>
                <w:sz w:val="16"/>
                <w:lang w:val="it-IT"/>
              </w:rPr>
              <w:t>Ocenjena</w:t>
            </w:r>
            <w:proofErr w:type="spellEnd"/>
            <w:r w:rsidRPr="006849CD">
              <w:rPr>
                <w:b/>
                <w:color w:val="FFFFFF"/>
                <w:sz w:val="16"/>
                <w:lang w:val="it-IT"/>
              </w:rPr>
              <w:t xml:space="preserve"> </w:t>
            </w:r>
            <w:proofErr w:type="spellStart"/>
            <w:r w:rsidRPr="006849CD">
              <w:rPr>
                <w:b/>
                <w:color w:val="FFFFFF"/>
                <w:sz w:val="16"/>
                <w:lang w:val="it-IT"/>
              </w:rPr>
              <w:t>vrednost</w:t>
            </w:r>
            <w:proofErr w:type="spellEnd"/>
            <w:r w:rsidRPr="006849CD">
              <w:rPr>
                <w:b/>
                <w:color w:val="FFFFFF"/>
                <w:sz w:val="16"/>
                <w:lang w:val="it-IT"/>
              </w:rPr>
              <w:t xml:space="preserve"> za</w:t>
            </w:r>
            <w:r w:rsidRPr="006849CD">
              <w:rPr>
                <w:b/>
                <w:color w:val="FFFFFF"/>
                <w:sz w:val="16"/>
                <w:lang w:val="it-IT"/>
              </w:rPr>
              <w:br/>
            </w:r>
            <w:r w:rsidRPr="006849CD">
              <w:rPr>
                <w:b/>
                <w:color w:val="FFFFFF"/>
                <w:sz w:val="16"/>
                <w:lang w:val="it-IT"/>
              </w:rPr>
              <w:t xml:space="preserve">3 </w:t>
            </w:r>
            <w:proofErr w:type="spellStart"/>
            <w:r w:rsidRPr="006849CD">
              <w:rPr>
                <w:b/>
                <w:color w:val="FFFFFF"/>
                <w:sz w:val="16"/>
                <w:lang w:val="it-IT"/>
              </w:rPr>
              <w:t>leta</w:t>
            </w:r>
            <w:proofErr w:type="spellEnd"/>
            <w:r w:rsidRPr="006849CD">
              <w:rPr>
                <w:b/>
                <w:color w:val="FFFFFF"/>
                <w:sz w:val="16"/>
                <w:lang w:val="it-IT"/>
              </w:rPr>
              <w:t xml:space="preserve"> </w:t>
            </w:r>
            <w:proofErr w:type="spellStart"/>
            <w:r w:rsidRPr="006849CD">
              <w:rPr>
                <w:b/>
                <w:color w:val="FFFFFF"/>
                <w:sz w:val="16"/>
                <w:lang w:val="it-IT"/>
              </w:rPr>
              <w:t>skupaj</w:t>
            </w:r>
            <w:proofErr w:type="spellEnd"/>
            <w:r w:rsidRPr="006849CD">
              <w:rPr>
                <w:b/>
                <w:color w:val="FFFFFF"/>
                <w:sz w:val="16"/>
                <w:lang w:val="it-IT"/>
              </w:rPr>
              <w:t xml:space="preserve"> </w:t>
            </w:r>
            <w:proofErr w:type="spellStart"/>
            <w:r w:rsidRPr="006849CD">
              <w:rPr>
                <w:b/>
                <w:color w:val="FFFFFF"/>
                <w:sz w:val="16"/>
                <w:lang w:val="it-IT"/>
              </w:rPr>
              <w:t>brez</w:t>
            </w:r>
            <w:proofErr w:type="spellEnd"/>
            <w:r w:rsidRPr="006849CD">
              <w:rPr>
                <w:b/>
                <w:color w:val="FFFFFF"/>
                <w:sz w:val="16"/>
                <w:lang w:val="it-IT"/>
              </w:rPr>
              <w:t xml:space="preserve"> DDV</w:t>
            </w:r>
          </w:p>
        </w:tc>
      </w:tr>
      <w:tr w:rsidR="00E64768" w:rsidTr="4155AB72" w14:paraId="49D6CA15" w14:textId="77777777">
        <w:trPr>
          <w:trHeight w:val="300"/>
        </w:trPr>
        <w:tc>
          <w:tcPr>
            <w:tcW w:w="3498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315FE4D" w:rsidRDefault="00562BD7" w14:paraId="1D3C0D89" w14:textId="22A5531F">
            <w:pPr>
              <w:spacing w:after="0" w:line="186" w:lineRule="exact"/>
              <w:rPr>
                <w:b/>
                <w:bCs/>
                <w:sz w:val="16"/>
                <w:szCs w:val="16"/>
              </w:rPr>
            </w:pPr>
            <w:r w:rsidRPr="49CEAB1B">
              <w:rPr>
                <w:b/>
                <w:bCs/>
                <w:sz w:val="16"/>
                <w:szCs w:val="16"/>
              </w:rPr>
              <w:t xml:space="preserve">Microsoft Azure </w:t>
            </w:r>
            <w:proofErr w:type="spellStart"/>
            <w:r w:rsidRPr="49CEAB1B" w:rsidR="2811E034">
              <w:rPr>
                <w:b/>
                <w:bCs/>
                <w:sz w:val="16"/>
                <w:szCs w:val="16"/>
              </w:rPr>
              <w:t>oblačne</w:t>
            </w:r>
            <w:proofErr w:type="spellEnd"/>
            <w:r w:rsidRPr="49CEAB1B" w:rsidR="2811E034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49CEAB1B" w:rsidR="2811E034">
              <w:rPr>
                <w:b/>
                <w:bCs/>
                <w:sz w:val="16"/>
                <w:szCs w:val="16"/>
              </w:rPr>
              <w:t>storitve</w:t>
            </w:r>
            <w:proofErr w:type="spellEnd"/>
            <w:r w:rsidRPr="49CEAB1B" w:rsidR="4CE13354">
              <w:rPr>
                <w:b/>
                <w:bCs/>
                <w:sz w:val="16"/>
                <w:szCs w:val="16"/>
              </w:rPr>
              <w:t>*</w:t>
            </w:r>
            <w:r w:rsidRPr="49CEAB1B" w:rsidR="1FD4DF2B">
              <w:rPr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423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5A6066" w:sz="4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315FE4D" w:rsidRDefault="00562BD7" w14:paraId="5EADBA74" w14:textId="25916DD9">
            <w:pPr>
              <w:spacing w:after="0" w:line="186" w:lineRule="exact"/>
              <w:jc w:val="center"/>
              <w:rPr>
                <w:sz w:val="16"/>
                <w:szCs w:val="16"/>
              </w:rPr>
            </w:pPr>
            <w:r w:rsidRPr="0315FE4D">
              <w:rPr>
                <w:sz w:val="16"/>
                <w:szCs w:val="16"/>
              </w:rPr>
              <w:t>1.</w:t>
            </w:r>
            <w:r w:rsidRPr="0315FE4D" w:rsidR="170F40EF">
              <w:rPr>
                <w:sz w:val="16"/>
                <w:szCs w:val="16"/>
              </w:rPr>
              <w:t>440</w:t>
            </w:r>
            <w:r w:rsidRPr="0315FE4D">
              <w:rPr>
                <w:sz w:val="16"/>
                <w:szCs w:val="16"/>
              </w:rPr>
              <w:t>.000 EUR</w:t>
            </w:r>
          </w:p>
        </w:tc>
      </w:tr>
      <w:tr w:rsidR="587419CF" w:rsidTr="4155AB72" w14:paraId="3093BC22" w14:textId="77777777">
        <w:trPr>
          <w:trHeight w:val="300"/>
        </w:trPr>
        <w:tc>
          <w:tcPr>
            <w:tcW w:w="3498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587419CF" w:rsidP="49CEAB1B" w:rsidRDefault="61CD1987" w14:paraId="779463D9" w14:textId="4A8FD532">
            <w:pPr>
              <w:spacing w:line="186" w:lineRule="exact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49CEAB1B">
              <w:rPr>
                <w:sz w:val="16"/>
                <w:szCs w:val="16"/>
              </w:rPr>
              <w:t>Popust</w:t>
            </w:r>
            <w:proofErr w:type="spellEnd"/>
            <w:r w:rsidRPr="49CEAB1B">
              <w:rPr>
                <w:sz w:val="16"/>
                <w:szCs w:val="16"/>
              </w:rPr>
              <w:t xml:space="preserve">  v</w:t>
            </w:r>
            <w:proofErr w:type="gramEnd"/>
            <w:r w:rsidRPr="49CEAB1B">
              <w:rPr>
                <w:sz w:val="16"/>
                <w:szCs w:val="16"/>
              </w:rPr>
              <w:t xml:space="preserve"> %***</w:t>
            </w:r>
          </w:p>
        </w:tc>
        <w:tc>
          <w:tcPr>
            <w:tcW w:w="3423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5A6066" w:sz="4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587419CF" w:rsidP="587419CF" w:rsidRDefault="587419CF" w14:paraId="0162C82C" w14:textId="120D25BF">
            <w:pPr>
              <w:spacing w:line="186" w:lineRule="exact"/>
              <w:jc w:val="center"/>
              <w:rPr>
                <w:sz w:val="16"/>
                <w:szCs w:val="16"/>
              </w:rPr>
            </w:pPr>
          </w:p>
        </w:tc>
      </w:tr>
      <w:tr w:rsidR="00E64768" w:rsidTr="4155AB72" w14:paraId="705BED98" w14:textId="77777777">
        <w:trPr>
          <w:trHeight w:val="300"/>
        </w:trPr>
        <w:tc>
          <w:tcPr>
            <w:tcW w:w="3498" w:type="dxa"/>
            <w:tcBorders>
              <w:top w:val="single" w:color="5A6066" w:sz="2" w:space="0"/>
              <w:left w:val="single" w:color="5A6066" w:sz="4" w:space="0"/>
              <w:bottom w:val="single" w:color="5A6066" w:sz="4" w:space="0"/>
              <w:right w:val="single" w:color="FFFFFF" w:themeColor="background1" w:sz="2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315FE4D" w:rsidRDefault="00562BD7" w14:paraId="50136E94" w14:textId="396CDE59">
            <w:pPr>
              <w:spacing w:after="0" w:line="186" w:lineRule="exact"/>
              <w:rPr>
                <w:b/>
                <w:bCs/>
                <w:color w:val="004C6A"/>
                <w:sz w:val="16"/>
                <w:szCs w:val="16"/>
              </w:rPr>
            </w:pPr>
            <w:proofErr w:type="spellStart"/>
            <w:r w:rsidRPr="49CEAB1B">
              <w:rPr>
                <w:b/>
                <w:bCs/>
                <w:color w:val="004C6A"/>
                <w:sz w:val="16"/>
                <w:szCs w:val="16"/>
              </w:rPr>
              <w:t>Vrednost</w:t>
            </w:r>
            <w:proofErr w:type="spellEnd"/>
            <w:r w:rsidRPr="49CEAB1B" w:rsidR="7FAB2FEC">
              <w:rPr>
                <w:b/>
                <w:bCs/>
                <w:color w:val="004C6A"/>
                <w:sz w:val="16"/>
                <w:szCs w:val="16"/>
              </w:rPr>
              <w:t xml:space="preserve"> </w:t>
            </w:r>
            <w:proofErr w:type="spellStart"/>
            <w:r w:rsidRPr="49CEAB1B" w:rsidR="7FAB2FEC">
              <w:rPr>
                <w:b/>
                <w:bCs/>
                <w:color w:val="004C6A"/>
                <w:sz w:val="16"/>
                <w:szCs w:val="16"/>
              </w:rPr>
              <w:t>ob</w:t>
            </w:r>
            <w:r w:rsidRPr="49CEAB1B" w:rsidR="529DBF31">
              <w:rPr>
                <w:b/>
                <w:bCs/>
                <w:color w:val="004C6A"/>
                <w:sz w:val="16"/>
                <w:szCs w:val="16"/>
              </w:rPr>
              <w:t>lač</w:t>
            </w:r>
            <w:r w:rsidRPr="49CEAB1B" w:rsidR="7FAB2FEC">
              <w:rPr>
                <w:b/>
                <w:bCs/>
                <w:color w:val="004C6A"/>
                <w:sz w:val="16"/>
                <w:szCs w:val="16"/>
              </w:rPr>
              <w:t>ne</w:t>
            </w:r>
            <w:proofErr w:type="spellEnd"/>
            <w:r w:rsidRPr="49CEAB1B" w:rsidR="7FAB2FEC">
              <w:rPr>
                <w:b/>
                <w:bCs/>
                <w:color w:val="004C6A"/>
                <w:sz w:val="16"/>
                <w:szCs w:val="16"/>
              </w:rPr>
              <w:t xml:space="preserve"> </w:t>
            </w:r>
            <w:proofErr w:type="spellStart"/>
            <w:r w:rsidRPr="49CEAB1B" w:rsidR="7FAB2FEC">
              <w:rPr>
                <w:b/>
                <w:bCs/>
                <w:color w:val="004C6A"/>
                <w:sz w:val="16"/>
                <w:szCs w:val="16"/>
              </w:rPr>
              <w:t>storitve</w:t>
            </w:r>
            <w:proofErr w:type="spellEnd"/>
            <w:r w:rsidRPr="49CEAB1B" w:rsidR="7FAB2FEC">
              <w:rPr>
                <w:b/>
                <w:bCs/>
                <w:color w:val="004C6A"/>
                <w:sz w:val="16"/>
                <w:szCs w:val="16"/>
              </w:rPr>
              <w:t xml:space="preserve"> MS Azure</w:t>
            </w:r>
            <w:r w:rsidRPr="49CEAB1B">
              <w:rPr>
                <w:b/>
                <w:bCs/>
                <w:color w:val="004C6A"/>
                <w:sz w:val="16"/>
                <w:szCs w:val="16"/>
              </w:rPr>
              <w:t xml:space="preserve"> </w:t>
            </w:r>
            <w:proofErr w:type="spellStart"/>
            <w:r w:rsidRPr="49CEAB1B">
              <w:rPr>
                <w:b/>
                <w:bCs/>
                <w:color w:val="004C6A"/>
                <w:sz w:val="16"/>
                <w:szCs w:val="16"/>
              </w:rPr>
              <w:t>skupaj</w:t>
            </w:r>
            <w:proofErr w:type="spellEnd"/>
            <w:r w:rsidRPr="49CEAB1B" w:rsidR="631D0BDA">
              <w:rPr>
                <w:b/>
                <w:bCs/>
                <w:color w:val="004C6A"/>
                <w:sz w:val="16"/>
                <w:szCs w:val="16"/>
              </w:rPr>
              <w:t xml:space="preserve"> s </w:t>
            </w:r>
            <w:proofErr w:type="spellStart"/>
            <w:r w:rsidRPr="49CEAB1B" w:rsidR="631D0BDA">
              <w:rPr>
                <w:b/>
                <w:bCs/>
                <w:color w:val="004C6A"/>
                <w:sz w:val="16"/>
                <w:szCs w:val="16"/>
              </w:rPr>
              <w:t>popustom</w:t>
            </w:r>
            <w:proofErr w:type="spellEnd"/>
            <w:r w:rsidRPr="49CEAB1B">
              <w:rPr>
                <w:b/>
                <w:bCs/>
                <w:color w:val="004C6A"/>
                <w:sz w:val="16"/>
                <w:szCs w:val="16"/>
              </w:rPr>
              <w:t xml:space="preserve"> </w:t>
            </w:r>
            <w:proofErr w:type="spellStart"/>
            <w:r w:rsidRPr="49CEAB1B">
              <w:rPr>
                <w:b/>
                <w:bCs/>
                <w:color w:val="004C6A"/>
                <w:sz w:val="16"/>
                <w:szCs w:val="16"/>
              </w:rPr>
              <w:t>brez</w:t>
            </w:r>
            <w:proofErr w:type="spellEnd"/>
            <w:r w:rsidRPr="49CEAB1B">
              <w:rPr>
                <w:b/>
                <w:bCs/>
                <w:color w:val="004C6A"/>
                <w:sz w:val="16"/>
                <w:szCs w:val="16"/>
              </w:rPr>
              <w:t xml:space="preserve"> DDV:</w:t>
            </w:r>
          </w:p>
        </w:tc>
        <w:tc>
          <w:tcPr>
            <w:tcW w:w="3423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4" w:space="0"/>
              <w:right w:val="single" w:color="5A6066" w:sz="4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587419CF" w:rsidRDefault="00E64768" w14:paraId="7F516350" w14:textId="5AD0F2A3">
            <w:pPr>
              <w:spacing w:after="0" w:line="186" w:lineRule="exact"/>
              <w:jc w:val="center"/>
              <w:rPr>
                <w:b/>
                <w:bCs/>
                <w:color w:val="004C6A"/>
                <w:sz w:val="16"/>
                <w:szCs w:val="16"/>
              </w:rPr>
            </w:pPr>
          </w:p>
        </w:tc>
      </w:tr>
    </w:tbl>
    <w:p w:rsidR="00E64768" w:rsidRDefault="00E64768" w14:paraId="11B6D20A" w14:textId="77777777">
      <w:pPr>
        <w:spacing w:after="40" w:line="240" w:lineRule="exact"/>
      </w:pPr>
    </w:p>
    <w:p w:rsidR="00E64768" w:rsidP="0315FE4D" w:rsidRDefault="00562BD7" w14:paraId="2DA479D0" w14:textId="77777777">
      <w:pPr>
        <w:spacing w:before="40" w:after="100" w:line="260" w:lineRule="exact"/>
        <w:rPr>
          <w:b/>
          <w:bCs/>
          <w:color w:val="004C6A"/>
          <w:sz w:val="22"/>
        </w:rPr>
      </w:pPr>
      <w:proofErr w:type="spellStart"/>
      <w:r w:rsidRPr="0315FE4D">
        <w:rPr>
          <w:b/>
          <w:bCs/>
          <w:color w:val="004C6A"/>
          <w:sz w:val="22"/>
        </w:rPr>
        <w:t>Skupna</w:t>
      </w:r>
      <w:proofErr w:type="spellEnd"/>
      <w:r w:rsidRPr="0315FE4D">
        <w:rPr>
          <w:b/>
          <w:bCs/>
          <w:color w:val="004C6A"/>
          <w:sz w:val="22"/>
        </w:rPr>
        <w:t xml:space="preserve"> </w:t>
      </w:r>
      <w:proofErr w:type="spellStart"/>
      <w:r w:rsidRPr="0315FE4D">
        <w:rPr>
          <w:b/>
          <w:bCs/>
          <w:color w:val="004C6A"/>
          <w:sz w:val="22"/>
        </w:rPr>
        <w:t>vrednost</w:t>
      </w:r>
      <w:proofErr w:type="spellEnd"/>
    </w:p>
    <w:tbl>
      <w:tblPr>
        <w:tblW w:w="6952" w:type="dxa"/>
        <w:jc w:val="center"/>
        <w:tblLayout w:type="fixed"/>
        <w:tblLook w:val="04A0" w:firstRow="1" w:lastRow="0" w:firstColumn="1" w:lastColumn="0" w:noHBand="0" w:noVBand="1"/>
      </w:tblPr>
      <w:tblGrid>
        <w:gridCol w:w="3548"/>
        <w:gridCol w:w="3404"/>
      </w:tblGrid>
      <w:tr w:rsidRPr="006849CD" w:rsidR="00E64768" w:rsidTr="4155AB72" w14:paraId="6E84F92E" w14:textId="77777777">
        <w:trPr>
          <w:trHeight w:val="300"/>
        </w:trPr>
        <w:tc>
          <w:tcPr>
            <w:tcW w:w="3548" w:type="dxa"/>
            <w:tcBorders>
              <w:top w:val="single" w:color="5A6066" w:sz="4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0315FE4D" w:rsidRDefault="00562BD7" w14:paraId="19E1F289" w14:textId="77777777">
            <w:pPr>
              <w:spacing w:after="0" w:line="180" w:lineRule="exac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proofErr w:type="spellStart"/>
            <w:r w:rsidRPr="0315FE4D">
              <w:rPr>
                <w:b/>
                <w:bCs/>
                <w:color w:val="FFFFFF" w:themeColor="background1"/>
                <w:sz w:val="16"/>
                <w:szCs w:val="16"/>
              </w:rPr>
              <w:t>Naziv</w:t>
            </w:r>
            <w:proofErr w:type="spellEnd"/>
            <w:r w:rsidRPr="0315FE4D">
              <w:rPr>
                <w:b/>
                <w:bCs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315FE4D">
              <w:rPr>
                <w:b/>
                <w:bCs/>
                <w:color w:val="FFFFFF" w:themeColor="background1"/>
                <w:sz w:val="16"/>
                <w:szCs w:val="16"/>
              </w:rPr>
              <w:t>produkta</w:t>
            </w:r>
            <w:proofErr w:type="spellEnd"/>
          </w:p>
        </w:tc>
        <w:tc>
          <w:tcPr>
            <w:tcW w:w="3404" w:type="dxa"/>
            <w:tcBorders>
              <w:top w:val="single" w:color="5A6066" w:sz="4" w:space="0"/>
              <w:left w:val="single" w:color="FFFFFF" w:themeColor="background1" w:sz="2" w:space="0"/>
              <w:bottom w:val="single" w:color="5A6066" w:sz="2" w:space="0"/>
              <w:right w:val="single" w:color="5A6066" w:sz="4" w:space="0"/>
            </w:tcBorders>
            <w:shd w:val="clear" w:color="auto" w:fill="004C6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Pr="006849CD" w:rsidR="00E64768" w:rsidRDefault="00562BD7" w14:paraId="1DF8D80C" w14:textId="77777777">
            <w:pPr>
              <w:spacing w:after="0" w:line="180" w:lineRule="exact"/>
              <w:jc w:val="center"/>
              <w:rPr>
                <w:lang w:val="it-IT"/>
              </w:rPr>
            </w:pPr>
            <w:proofErr w:type="spellStart"/>
            <w:r w:rsidRPr="0315FE4D">
              <w:rPr>
                <w:b/>
                <w:bCs/>
                <w:color w:val="FFFFFF" w:themeColor="background1"/>
                <w:sz w:val="16"/>
                <w:szCs w:val="16"/>
                <w:lang w:val="it-IT"/>
              </w:rPr>
              <w:t>Ocenjena</w:t>
            </w:r>
            <w:proofErr w:type="spellEnd"/>
            <w:r w:rsidRPr="0315FE4D">
              <w:rPr>
                <w:b/>
                <w:bCs/>
                <w:color w:val="FFFFFF" w:themeColor="background1"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315FE4D">
              <w:rPr>
                <w:b/>
                <w:bCs/>
                <w:color w:val="FFFFFF" w:themeColor="background1"/>
                <w:sz w:val="16"/>
                <w:szCs w:val="16"/>
                <w:lang w:val="it-IT"/>
              </w:rPr>
              <w:t>vrednost</w:t>
            </w:r>
            <w:proofErr w:type="spellEnd"/>
            <w:r w:rsidRPr="0315FE4D">
              <w:rPr>
                <w:b/>
                <w:bCs/>
                <w:color w:val="FFFFFF" w:themeColor="background1"/>
                <w:sz w:val="16"/>
                <w:szCs w:val="16"/>
                <w:lang w:val="it-IT"/>
              </w:rPr>
              <w:t xml:space="preserve"> za</w:t>
            </w:r>
            <w:r>
              <w:br/>
            </w:r>
            <w:r w:rsidRPr="0315FE4D">
              <w:rPr>
                <w:b/>
                <w:bCs/>
                <w:color w:val="FFFFFF" w:themeColor="background1"/>
                <w:sz w:val="16"/>
                <w:szCs w:val="16"/>
                <w:lang w:val="it-IT"/>
              </w:rPr>
              <w:t xml:space="preserve">3 </w:t>
            </w:r>
            <w:proofErr w:type="spellStart"/>
            <w:r w:rsidRPr="0315FE4D">
              <w:rPr>
                <w:b/>
                <w:bCs/>
                <w:color w:val="FFFFFF" w:themeColor="background1"/>
                <w:sz w:val="16"/>
                <w:szCs w:val="16"/>
                <w:lang w:val="it-IT"/>
              </w:rPr>
              <w:t>leta</w:t>
            </w:r>
            <w:proofErr w:type="spellEnd"/>
            <w:r w:rsidRPr="0315FE4D">
              <w:rPr>
                <w:b/>
                <w:bCs/>
                <w:color w:val="FFFFFF" w:themeColor="background1"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315FE4D">
              <w:rPr>
                <w:b/>
                <w:bCs/>
                <w:color w:val="FFFFFF" w:themeColor="background1"/>
                <w:sz w:val="16"/>
                <w:szCs w:val="16"/>
                <w:lang w:val="it-IT"/>
              </w:rPr>
              <w:t>skupaj</w:t>
            </w:r>
            <w:proofErr w:type="spellEnd"/>
          </w:p>
        </w:tc>
      </w:tr>
      <w:tr w:rsidR="00E64768" w:rsidTr="4155AB72" w14:paraId="751CEF20" w14:textId="77777777">
        <w:trPr>
          <w:trHeight w:val="300"/>
        </w:trPr>
        <w:tc>
          <w:tcPr>
            <w:tcW w:w="3548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P="4155AB72" w:rsidRDefault="00562BD7" w14:paraId="4D18D9E5" w14:textId="359FDAD6">
            <w:pPr>
              <w:spacing w:after="0" w:line="184" w:lineRule="exact"/>
              <w:rPr>
                <w:b w:val="1"/>
                <w:bCs w:val="1"/>
                <w:sz w:val="16"/>
                <w:szCs w:val="16"/>
              </w:rPr>
            </w:pPr>
            <w:r w:rsidRPr="4155AB72" w:rsidR="00562BD7">
              <w:rPr>
                <w:b w:val="1"/>
                <w:bCs w:val="1"/>
                <w:sz w:val="16"/>
                <w:szCs w:val="16"/>
              </w:rPr>
              <w:t>Vrednost</w:t>
            </w:r>
            <w:r w:rsidRPr="4155AB72" w:rsidR="00562BD7">
              <w:rPr>
                <w:b w:val="1"/>
                <w:bCs w:val="1"/>
                <w:sz w:val="16"/>
                <w:szCs w:val="16"/>
              </w:rPr>
              <w:t xml:space="preserve"> </w:t>
            </w:r>
            <w:r w:rsidRPr="4155AB72" w:rsidR="00562BD7">
              <w:rPr>
                <w:b w:val="1"/>
                <w:bCs w:val="1"/>
                <w:sz w:val="16"/>
                <w:szCs w:val="16"/>
              </w:rPr>
              <w:t>skupaj</w:t>
            </w:r>
            <w:r w:rsidRPr="4155AB72" w:rsidR="00562BD7">
              <w:rPr>
                <w:b w:val="1"/>
                <w:bCs w:val="1"/>
                <w:sz w:val="16"/>
                <w:szCs w:val="16"/>
              </w:rPr>
              <w:t xml:space="preserve"> MS EAS</w:t>
            </w:r>
            <w:r w:rsidRPr="4155AB72" w:rsidR="3A637E28">
              <w:rPr>
                <w:b w:val="1"/>
                <w:bCs w:val="1"/>
                <w:sz w:val="16"/>
                <w:szCs w:val="16"/>
              </w:rPr>
              <w:t xml:space="preserve"> (E+F+G)</w:t>
            </w:r>
          </w:p>
          <w:p w:rsidR="00E64768" w:rsidP="0315FE4D" w:rsidRDefault="00562BD7" w14:paraId="7E585C15" w14:textId="0A614719">
            <w:pPr>
              <w:spacing w:after="0" w:line="184" w:lineRule="exact"/>
              <w:rPr>
                <w:b w:val="1"/>
                <w:bCs w:val="1"/>
                <w:sz w:val="16"/>
                <w:szCs w:val="16"/>
              </w:rPr>
            </w:pPr>
            <w:r w:rsidRPr="4155AB72" w:rsidR="00562BD7">
              <w:rPr>
                <w:b w:val="1"/>
                <w:bCs w:val="1"/>
                <w:sz w:val="16"/>
                <w:szCs w:val="16"/>
              </w:rPr>
              <w:t>+ MS</w:t>
            </w:r>
            <w:r w:rsidRPr="4155AB72" w:rsidR="33101967">
              <w:rPr>
                <w:b w:val="1"/>
                <w:bCs w:val="1"/>
                <w:sz w:val="16"/>
                <w:szCs w:val="16"/>
              </w:rPr>
              <w:t xml:space="preserve"> Azure </w:t>
            </w:r>
            <w:r w:rsidRPr="4155AB72" w:rsidR="33101967">
              <w:rPr>
                <w:b w:val="1"/>
                <w:bCs w:val="1"/>
                <w:sz w:val="16"/>
                <w:szCs w:val="16"/>
              </w:rPr>
              <w:t>oblačne</w:t>
            </w:r>
            <w:r w:rsidRPr="4155AB72" w:rsidR="33101967">
              <w:rPr>
                <w:b w:val="1"/>
                <w:bCs w:val="1"/>
                <w:sz w:val="16"/>
                <w:szCs w:val="16"/>
              </w:rPr>
              <w:t xml:space="preserve"> </w:t>
            </w:r>
            <w:r w:rsidRPr="4155AB72" w:rsidR="33101967">
              <w:rPr>
                <w:b w:val="1"/>
                <w:bCs w:val="1"/>
                <w:sz w:val="16"/>
                <w:szCs w:val="16"/>
              </w:rPr>
              <w:t>storitve</w:t>
            </w:r>
            <w:r w:rsidRPr="4155AB72" w:rsidR="33101967">
              <w:rPr>
                <w:b w:val="1"/>
                <w:bCs w:val="1"/>
                <w:sz w:val="16"/>
                <w:szCs w:val="16"/>
              </w:rPr>
              <w:t xml:space="preserve"> </w:t>
            </w:r>
            <w:r w:rsidRPr="4155AB72" w:rsidR="00562BD7">
              <w:rPr>
                <w:b w:val="1"/>
                <w:bCs w:val="1"/>
                <w:sz w:val="16"/>
                <w:szCs w:val="16"/>
              </w:rPr>
              <w:t xml:space="preserve"> </w:t>
            </w:r>
            <w:r w:rsidRPr="4155AB72" w:rsidR="1B54DBB6">
              <w:rPr>
                <w:b w:val="1"/>
                <w:bCs w:val="1"/>
                <w:sz w:val="16"/>
                <w:szCs w:val="16"/>
              </w:rPr>
              <w:t>s</w:t>
            </w:r>
            <w:r w:rsidRPr="4155AB72" w:rsidR="1B54DBB6">
              <w:rPr>
                <w:b w:val="1"/>
                <w:bCs w:val="1"/>
                <w:sz w:val="16"/>
                <w:szCs w:val="16"/>
              </w:rPr>
              <w:t xml:space="preserve"> </w:t>
            </w:r>
            <w:r w:rsidRPr="4155AB72" w:rsidR="1B54DBB6">
              <w:rPr>
                <w:b w:val="1"/>
                <w:bCs w:val="1"/>
                <w:sz w:val="16"/>
                <w:szCs w:val="16"/>
              </w:rPr>
              <w:t>popustom</w:t>
            </w:r>
            <w:r w:rsidRPr="4155AB72" w:rsidR="1B54DBB6">
              <w:rPr>
                <w:b w:val="1"/>
                <w:bCs w:val="1"/>
                <w:sz w:val="16"/>
                <w:szCs w:val="16"/>
              </w:rPr>
              <w:t xml:space="preserve"> </w:t>
            </w:r>
            <w:r w:rsidRPr="4155AB72" w:rsidR="00562BD7">
              <w:rPr>
                <w:b w:val="1"/>
                <w:bCs w:val="1"/>
                <w:sz w:val="16"/>
                <w:szCs w:val="16"/>
              </w:rPr>
              <w:t>brez</w:t>
            </w:r>
            <w:r w:rsidRPr="4155AB72" w:rsidR="00562BD7">
              <w:rPr>
                <w:b w:val="1"/>
                <w:bCs w:val="1"/>
                <w:sz w:val="16"/>
                <w:szCs w:val="16"/>
              </w:rPr>
              <w:t xml:space="preserve"> DDV</w:t>
            </w:r>
          </w:p>
        </w:tc>
        <w:tc>
          <w:tcPr>
            <w:tcW w:w="3404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5A6066" w:sz="4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361AC55" w14:textId="77777777">
            <w:pPr>
              <w:spacing w:after="0" w:line="184" w:lineRule="exact"/>
              <w:jc w:val="center"/>
            </w:pPr>
          </w:p>
        </w:tc>
      </w:tr>
      <w:tr w:rsidR="00E64768" w:rsidTr="4155AB72" w14:paraId="3EE3FA6B" w14:textId="77777777">
        <w:trPr>
          <w:trHeight w:val="300"/>
        </w:trPr>
        <w:tc>
          <w:tcPr>
            <w:tcW w:w="3548" w:type="dxa"/>
            <w:tcBorders>
              <w:top w:val="single" w:color="5A6066" w:sz="2" w:space="0"/>
              <w:left w:val="single" w:color="5A6066" w:sz="4" w:space="0"/>
              <w:bottom w:val="single" w:color="5A6066" w:sz="2" w:space="0"/>
              <w:right w:val="single" w:color="FFFFFF" w:themeColor="background1" w:sz="2" w:space="0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720E8BF1" w14:textId="77777777">
            <w:pPr>
              <w:spacing w:after="0" w:line="184" w:lineRule="exact"/>
            </w:pPr>
            <w:r>
              <w:rPr>
                <w:b/>
                <w:sz w:val="16"/>
              </w:rPr>
              <w:t>22 % DDV</w:t>
            </w:r>
          </w:p>
        </w:tc>
        <w:tc>
          <w:tcPr>
            <w:tcW w:w="3404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2" w:space="0"/>
              <w:right w:val="single" w:color="5A6066" w:sz="4" w:space="0"/>
            </w:tcBorders>
            <w:shd w:val="clear" w:color="auto" w:fill="F7FAF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FE9FEE2" w14:textId="77777777">
            <w:pPr>
              <w:spacing w:after="0" w:line="184" w:lineRule="exact"/>
              <w:jc w:val="center"/>
            </w:pPr>
          </w:p>
        </w:tc>
      </w:tr>
      <w:tr w:rsidR="00E64768" w:rsidTr="4155AB72" w14:paraId="5E16C769" w14:textId="77777777">
        <w:trPr>
          <w:trHeight w:val="300"/>
        </w:trPr>
        <w:tc>
          <w:tcPr>
            <w:tcW w:w="3548" w:type="dxa"/>
            <w:tcBorders>
              <w:top w:val="single" w:color="5A6066" w:sz="2" w:space="0"/>
              <w:left w:val="single" w:color="5A6066" w:sz="4" w:space="0"/>
              <w:bottom w:val="single" w:color="5A6066" w:sz="4" w:space="0"/>
              <w:right w:val="single" w:color="FFFFFF" w:themeColor="background1" w:sz="2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DEF9B0F" w14:textId="4D1DBBE3">
            <w:pPr>
              <w:spacing w:after="0" w:line="184" w:lineRule="exact"/>
            </w:pP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>Vrednost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 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>skupaj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 MS EAS </w:t>
            </w:r>
            <w:r w:rsidRPr="4155AB72" w:rsidR="1DA993A1">
              <w:rPr>
                <w:b w:val="1"/>
                <w:bCs w:val="1"/>
                <w:color w:val="004C6A"/>
                <w:sz w:val="16"/>
                <w:szCs w:val="16"/>
              </w:rPr>
              <w:t>(E+F+G)</w:t>
            </w:r>
          </w:p>
          <w:p w:rsidR="00E64768" w:rsidRDefault="00562BD7" w14:paraId="4B0ABE4D" w14:textId="5ED62F50">
            <w:pPr>
              <w:spacing w:after="0" w:line="184" w:lineRule="exact"/>
            </w:pP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+ MS </w:t>
            </w:r>
            <w:r w:rsidRPr="4155AB72" w:rsidR="3D069F79">
              <w:rPr>
                <w:b w:val="1"/>
                <w:bCs w:val="1"/>
                <w:color w:val="004C6A"/>
                <w:sz w:val="16"/>
                <w:szCs w:val="16"/>
              </w:rPr>
              <w:t xml:space="preserve">Azure </w:t>
            </w:r>
            <w:r w:rsidRPr="4155AB72" w:rsidR="3D069F79">
              <w:rPr>
                <w:b w:val="1"/>
                <w:bCs w:val="1"/>
                <w:color w:val="004C6A"/>
                <w:sz w:val="16"/>
                <w:szCs w:val="16"/>
              </w:rPr>
              <w:t>oblačne</w:t>
            </w:r>
            <w:r w:rsidRPr="4155AB72" w:rsidR="3D069F79">
              <w:rPr>
                <w:b w:val="1"/>
                <w:bCs w:val="1"/>
                <w:color w:val="004C6A"/>
                <w:sz w:val="16"/>
                <w:szCs w:val="16"/>
              </w:rPr>
              <w:t xml:space="preserve"> </w:t>
            </w:r>
            <w:r w:rsidRPr="4155AB72" w:rsidR="3D069F79">
              <w:rPr>
                <w:b w:val="1"/>
                <w:bCs w:val="1"/>
                <w:color w:val="004C6A"/>
                <w:sz w:val="16"/>
                <w:szCs w:val="16"/>
              </w:rPr>
              <w:t>storitve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 </w:t>
            </w:r>
            <w:r w:rsidRPr="4155AB72" w:rsidR="16627C29">
              <w:rPr>
                <w:b w:val="1"/>
                <w:bCs w:val="1"/>
                <w:color w:val="004C6A"/>
                <w:sz w:val="16"/>
                <w:szCs w:val="16"/>
              </w:rPr>
              <w:t xml:space="preserve">s </w:t>
            </w:r>
            <w:r w:rsidRPr="4155AB72" w:rsidR="16627C29">
              <w:rPr>
                <w:b w:val="1"/>
                <w:bCs w:val="1"/>
                <w:color w:val="004C6A"/>
                <w:sz w:val="16"/>
                <w:szCs w:val="16"/>
              </w:rPr>
              <w:t>popustom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 xml:space="preserve"> </w:t>
            </w:r>
            <w:r w:rsidRPr="4155AB72" w:rsidR="00562BD7">
              <w:rPr>
                <w:b w:val="1"/>
                <w:bCs w:val="1"/>
                <w:color w:val="004C6A"/>
                <w:sz w:val="16"/>
                <w:szCs w:val="16"/>
              </w:rPr>
              <w:t>z DDV</w:t>
            </w:r>
            <w:r w:rsidRPr="4155AB72" w:rsidR="59B49AEF">
              <w:rPr>
                <w:b w:val="1"/>
                <w:bCs w:val="1"/>
                <w:color w:val="004C6A"/>
                <w:sz w:val="16"/>
                <w:szCs w:val="16"/>
              </w:rPr>
              <w:t>:</w:t>
            </w:r>
          </w:p>
        </w:tc>
        <w:tc>
          <w:tcPr>
            <w:tcW w:w="3404" w:type="dxa"/>
            <w:tcBorders>
              <w:top w:val="single" w:color="5A6066" w:sz="2" w:space="0"/>
              <w:left w:val="single" w:color="FFFFFF" w:themeColor="background1" w:sz="2" w:space="0"/>
              <w:bottom w:val="single" w:color="5A6066" w:sz="4" w:space="0"/>
              <w:right w:val="single" w:color="5A6066" w:sz="4" w:space="0"/>
            </w:tcBorders>
            <w:shd w:val="clear" w:color="auto" w:fill="E5ECEB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04F5A064" w14:textId="77777777">
            <w:pPr>
              <w:spacing w:after="0" w:line="184" w:lineRule="exact"/>
              <w:jc w:val="center"/>
            </w:pPr>
          </w:p>
        </w:tc>
      </w:tr>
    </w:tbl>
    <w:p w:rsidR="00E64768" w:rsidP="49CEAB1B" w:rsidRDefault="00E64768" w14:paraId="397A82BB" w14:textId="5C53236E">
      <w:pPr>
        <w:spacing w:before="140" w:after="120" w:line="174" w:lineRule="exact"/>
        <w:rPr>
          <w:rFonts w:asciiTheme="minorHAnsi" w:hAnsiTheme="minorHAnsi" w:eastAsiaTheme="minorEastAsia"/>
          <w:sz w:val="15"/>
          <w:szCs w:val="15"/>
        </w:rPr>
      </w:pPr>
    </w:p>
    <w:p w:rsidR="00E64768" w:rsidP="49CEAB1B" w:rsidRDefault="1CCF1735" w14:paraId="633839EC" w14:textId="2472946B">
      <w:pPr>
        <w:spacing w:before="140" w:after="120" w:line="174" w:lineRule="exact"/>
      </w:pPr>
      <w:r w:rsidRPr="4155AB72" w:rsidR="289D78CE">
        <w:rPr>
          <w:rFonts w:ascii="Cambria" w:hAnsi="Cambria" w:eastAsia="ＭＳ 明朝" w:asciiTheme="minorAscii" w:hAnsiTheme="minorAscii" w:eastAsiaTheme="minorEastAsia"/>
          <w:sz w:val="15"/>
          <w:szCs w:val="15"/>
        </w:rPr>
        <w:t>*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Količine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licenc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so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zgolj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okvirne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na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letni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ravni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in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lahko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odstopajo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od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navedene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številke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,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obračun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pa se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izvaja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po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dejanskem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naročilu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 / 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>porabi</w:t>
      </w:r>
      <w:r w:rsidRPr="4155AB72" w:rsidR="289D78CE">
        <w:rPr>
          <w:rFonts w:ascii="Calibri" w:hAnsi="Calibri" w:eastAsia="Calibri" w:cs="Arial" w:asciiTheme="minorAscii" w:hAnsiTheme="minorAscii" w:eastAsiaTheme="minorEastAsia" w:cstheme="minorBidi"/>
          <w:color w:val="5A6066"/>
          <w:sz w:val="16"/>
          <w:szCs w:val="16"/>
          <w:lang w:eastAsia="en-US" w:bidi="ar-SA"/>
        </w:rPr>
        <w:t xml:space="preserve">. </w:t>
      </w:r>
    </w:p>
    <w:p w:rsidR="00E64768" w:rsidP="0315FE4D" w:rsidRDefault="00562BD7" w14:paraId="2AECF1FE" w14:textId="75ADC6E7">
      <w:pPr>
        <w:spacing w:before="140" w:after="40" w:line="174" w:lineRule="exact"/>
        <w:rPr>
          <w:sz w:val="15"/>
          <w:szCs w:val="15"/>
        </w:rPr>
      </w:pPr>
      <w:r w:rsidRPr="2E7A9C8A">
        <w:rPr>
          <w:sz w:val="15"/>
          <w:szCs w:val="15"/>
        </w:rPr>
        <w:t>*</w:t>
      </w:r>
      <w:r w:rsidRPr="2E7A9C8A" w:rsidR="3822EBF9">
        <w:rPr>
          <w:sz w:val="15"/>
          <w:szCs w:val="15"/>
        </w:rPr>
        <w:t>*</w:t>
      </w:r>
      <w:proofErr w:type="spellStart"/>
      <w:r w:rsidRPr="49CEAB1B">
        <w:rPr>
          <w:sz w:val="15"/>
          <w:szCs w:val="15"/>
        </w:rPr>
        <w:t>Naročnik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bo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podal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zavezo</w:t>
      </w:r>
      <w:proofErr w:type="spellEnd"/>
      <w:r w:rsidRPr="49CEAB1B">
        <w:rPr>
          <w:sz w:val="15"/>
          <w:szCs w:val="15"/>
        </w:rPr>
        <w:t xml:space="preserve"> za </w:t>
      </w:r>
      <w:proofErr w:type="spellStart"/>
      <w:r w:rsidRPr="49CEAB1B">
        <w:rPr>
          <w:sz w:val="15"/>
          <w:szCs w:val="15"/>
        </w:rPr>
        <w:t>porabo</w:t>
      </w:r>
      <w:proofErr w:type="spellEnd"/>
      <w:r w:rsidRPr="49CEAB1B">
        <w:rPr>
          <w:sz w:val="15"/>
          <w:szCs w:val="15"/>
        </w:rPr>
        <w:t xml:space="preserve"> v </w:t>
      </w:r>
      <w:proofErr w:type="spellStart"/>
      <w:r w:rsidRPr="49CEAB1B">
        <w:rPr>
          <w:sz w:val="15"/>
          <w:szCs w:val="15"/>
        </w:rPr>
        <w:t>okviru</w:t>
      </w:r>
      <w:proofErr w:type="spellEnd"/>
      <w:r w:rsidRPr="49CEAB1B">
        <w:rPr>
          <w:sz w:val="15"/>
          <w:szCs w:val="15"/>
        </w:rPr>
        <w:t xml:space="preserve"> M</w:t>
      </w:r>
      <w:r w:rsidRPr="49CEAB1B" w:rsidR="512D4CC5">
        <w:rPr>
          <w:sz w:val="15"/>
          <w:szCs w:val="15"/>
        </w:rPr>
        <w:t xml:space="preserve">S Azure </w:t>
      </w:r>
      <w:proofErr w:type="spellStart"/>
      <w:r w:rsidRPr="49CEAB1B" w:rsidR="512D4CC5">
        <w:rPr>
          <w:sz w:val="15"/>
          <w:szCs w:val="15"/>
        </w:rPr>
        <w:t>oblačnih</w:t>
      </w:r>
      <w:proofErr w:type="spellEnd"/>
      <w:r w:rsidRPr="49CEAB1B" w:rsidR="512D4CC5">
        <w:rPr>
          <w:sz w:val="15"/>
          <w:szCs w:val="15"/>
        </w:rPr>
        <w:t xml:space="preserve"> </w:t>
      </w:r>
      <w:proofErr w:type="spellStart"/>
      <w:r w:rsidRPr="49CEAB1B" w:rsidR="512D4CC5">
        <w:rPr>
          <w:sz w:val="15"/>
          <w:szCs w:val="15"/>
        </w:rPr>
        <w:t>storitev</w:t>
      </w:r>
      <w:proofErr w:type="spellEnd"/>
      <w:r w:rsidRPr="49CEAB1B">
        <w:rPr>
          <w:sz w:val="15"/>
          <w:szCs w:val="15"/>
        </w:rPr>
        <w:t xml:space="preserve"> za </w:t>
      </w:r>
      <w:proofErr w:type="spellStart"/>
      <w:r w:rsidRPr="49CEAB1B">
        <w:rPr>
          <w:sz w:val="15"/>
          <w:szCs w:val="15"/>
        </w:rPr>
        <w:t>znesek</w:t>
      </w:r>
      <w:proofErr w:type="spellEnd"/>
      <w:r w:rsidRPr="49CEAB1B">
        <w:rPr>
          <w:sz w:val="15"/>
          <w:szCs w:val="15"/>
        </w:rPr>
        <w:t xml:space="preserve"> 1.</w:t>
      </w:r>
      <w:r w:rsidRPr="49CEAB1B" w:rsidR="5F4C2C78">
        <w:rPr>
          <w:sz w:val="15"/>
          <w:szCs w:val="15"/>
        </w:rPr>
        <w:t>440</w:t>
      </w:r>
      <w:r w:rsidRPr="49CEAB1B">
        <w:rPr>
          <w:sz w:val="15"/>
          <w:szCs w:val="15"/>
        </w:rPr>
        <w:t xml:space="preserve">.000 EUR </w:t>
      </w:r>
      <w:proofErr w:type="spellStart"/>
      <w:r w:rsidRPr="49CEAB1B">
        <w:rPr>
          <w:sz w:val="15"/>
          <w:szCs w:val="15"/>
        </w:rPr>
        <w:t>brez</w:t>
      </w:r>
      <w:proofErr w:type="spellEnd"/>
      <w:r w:rsidRPr="49CEAB1B">
        <w:rPr>
          <w:sz w:val="15"/>
          <w:szCs w:val="15"/>
        </w:rPr>
        <w:t xml:space="preserve"> DDV </w:t>
      </w:r>
      <w:proofErr w:type="spellStart"/>
      <w:r w:rsidRPr="49CEAB1B">
        <w:rPr>
          <w:sz w:val="15"/>
          <w:szCs w:val="15"/>
        </w:rPr>
        <w:t>tekom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celotnega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pogodbenega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obdobja</w:t>
      </w:r>
      <w:proofErr w:type="spellEnd"/>
      <w:r w:rsidRPr="49CEAB1B">
        <w:rPr>
          <w:sz w:val="15"/>
          <w:szCs w:val="15"/>
        </w:rPr>
        <w:t xml:space="preserve">, </w:t>
      </w:r>
      <w:proofErr w:type="spellStart"/>
      <w:r w:rsidRPr="49CEAB1B">
        <w:rPr>
          <w:sz w:val="15"/>
          <w:szCs w:val="15"/>
        </w:rPr>
        <w:t>plačeval</w:t>
      </w:r>
      <w:proofErr w:type="spellEnd"/>
      <w:r w:rsidRPr="49CEAB1B">
        <w:rPr>
          <w:sz w:val="15"/>
          <w:szCs w:val="15"/>
        </w:rPr>
        <w:t xml:space="preserve"> pa </w:t>
      </w:r>
      <w:proofErr w:type="spellStart"/>
      <w:r w:rsidRPr="49CEAB1B">
        <w:rPr>
          <w:sz w:val="15"/>
          <w:szCs w:val="15"/>
        </w:rPr>
        <w:t>bo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mesečno</w:t>
      </w:r>
      <w:proofErr w:type="spellEnd"/>
      <w:r w:rsidRPr="49CEAB1B">
        <w:rPr>
          <w:sz w:val="15"/>
          <w:szCs w:val="15"/>
        </w:rPr>
        <w:t xml:space="preserve"> po </w:t>
      </w:r>
      <w:proofErr w:type="spellStart"/>
      <w:r w:rsidRPr="49CEAB1B">
        <w:rPr>
          <w:sz w:val="15"/>
          <w:szCs w:val="15"/>
        </w:rPr>
        <w:t>dejanski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porabi</w:t>
      </w:r>
      <w:proofErr w:type="spellEnd"/>
      <w:r w:rsidRPr="49CEAB1B">
        <w:rPr>
          <w:sz w:val="15"/>
          <w:szCs w:val="15"/>
        </w:rPr>
        <w:t xml:space="preserve">. </w:t>
      </w:r>
      <w:r w:rsidRPr="1DB4EB12" w:rsidR="0A97C159">
        <w:rPr>
          <w:sz w:val="15"/>
          <w:szCs w:val="15"/>
        </w:rPr>
        <w:t xml:space="preserve">V </w:t>
      </w:r>
      <w:proofErr w:type="spellStart"/>
      <w:r w:rsidRPr="1DB4EB12" w:rsidR="0A97C159">
        <w:rPr>
          <w:sz w:val="15"/>
          <w:szCs w:val="15"/>
        </w:rPr>
        <w:t>kolikor</w:t>
      </w:r>
      <w:proofErr w:type="spellEnd"/>
      <w:r w:rsidRPr="1DB4EB12" w:rsidR="0A97C159">
        <w:rPr>
          <w:sz w:val="15"/>
          <w:szCs w:val="15"/>
        </w:rPr>
        <w:t xml:space="preserve"> </w:t>
      </w:r>
      <w:proofErr w:type="spellStart"/>
      <w:r w:rsidRPr="1DB4EB12" w:rsidR="0A97C159">
        <w:rPr>
          <w:sz w:val="15"/>
          <w:szCs w:val="15"/>
        </w:rPr>
        <w:t>m</w:t>
      </w:r>
      <w:r w:rsidRPr="1DB4EB12">
        <w:rPr>
          <w:sz w:val="15"/>
          <w:szCs w:val="15"/>
        </w:rPr>
        <w:t>orebitni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končni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poračun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primanjkljaja</w:t>
      </w:r>
      <w:proofErr w:type="spellEnd"/>
      <w:r w:rsidRPr="49CEAB1B">
        <w:rPr>
          <w:sz w:val="15"/>
          <w:szCs w:val="15"/>
        </w:rPr>
        <w:t xml:space="preserve"> (</w:t>
      </w:r>
      <w:proofErr w:type="spellStart"/>
      <w:r w:rsidRPr="49CEAB1B">
        <w:rPr>
          <w:sz w:val="15"/>
          <w:szCs w:val="15"/>
        </w:rPr>
        <w:t>t.i.</w:t>
      </w:r>
      <w:proofErr w:type="spellEnd"/>
      <w:r w:rsidRPr="49CEAB1B">
        <w:rPr>
          <w:sz w:val="15"/>
          <w:szCs w:val="15"/>
        </w:rPr>
        <w:t xml:space="preserve"> shortfall) med </w:t>
      </w:r>
      <w:proofErr w:type="spellStart"/>
      <w:r w:rsidRPr="49CEAB1B">
        <w:rPr>
          <w:sz w:val="15"/>
          <w:szCs w:val="15"/>
        </w:rPr>
        <w:t>dejansko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porabo</w:t>
      </w:r>
      <w:proofErr w:type="spellEnd"/>
      <w:r w:rsidRPr="49CEAB1B">
        <w:rPr>
          <w:sz w:val="15"/>
          <w:szCs w:val="15"/>
        </w:rPr>
        <w:t xml:space="preserve"> in </w:t>
      </w:r>
      <w:proofErr w:type="spellStart"/>
      <w:r w:rsidRPr="49CEAB1B">
        <w:rPr>
          <w:sz w:val="15"/>
          <w:szCs w:val="15"/>
        </w:rPr>
        <w:t>zavezo</w:t>
      </w:r>
      <w:proofErr w:type="spellEnd"/>
      <w:r w:rsidRPr="49CEAB1B">
        <w:rPr>
          <w:sz w:val="15"/>
          <w:szCs w:val="15"/>
        </w:rPr>
        <w:t xml:space="preserve"> </w:t>
      </w:r>
      <w:r w:rsidRPr="49CEAB1B" w:rsidR="255DD2A4">
        <w:rPr>
          <w:sz w:val="15"/>
          <w:szCs w:val="15"/>
        </w:rPr>
        <w:t>(</w:t>
      </w:r>
      <w:proofErr w:type="spellStart"/>
      <w:r w:rsidRPr="49CEAB1B" w:rsidR="255DD2A4">
        <w:rPr>
          <w:sz w:val="15"/>
          <w:szCs w:val="15"/>
        </w:rPr>
        <w:t>tj</w:t>
      </w:r>
      <w:proofErr w:type="spellEnd"/>
      <w:r w:rsidRPr="49CEAB1B" w:rsidR="255DD2A4">
        <w:rPr>
          <w:sz w:val="15"/>
          <w:szCs w:val="15"/>
        </w:rPr>
        <w:t>.</w:t>
      </w:r>
      <w:r w:rsidRPr="49CEAB1B">
        <w:rPr>
          <w:sz w:val="15"/>
          <w:szCs w:val="15"/>
        </w:rPr>
        <w:t xml:space="preserve"> da </w:t>
      </w:r>
      <w:proofErr w:type="spellStart"/>
      <w:r w:rsidRPr="49CEAB1B">
        <w:rPr>
          <w:sz w:val="15"/>
          <w:szCs w:val="15"/>
        </w:rPr>
        <w:t>dogovorjeni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znesek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zaveze</w:t>
      </w:r>
      <w:proofErr w:type="spellEnd"/>
      <w:r w:rsidRPr="49CEAB1B">
        <w:rPr>
          <w:sz w:val="15"/>
          <w:szCs w:val="15"/>
        </w:rPr>
        <w:t xml:space="preserve"> (1.</w:t>
      </w:r>
      <w:r w:rsidRPr="49CEAB1B" w:rsidR="313D638C">
        <w:rPr>
          <w:sz w:val="15"/>
          <w:szCs w:val="15"/>
        </w:rPr>
        <w:t>440</w:t>
      </w:r>
      <w:r w:rsidRPr="49CEAB1B">
        <w:rPr>
          <w:sz w:val="15"/>
          <w:szCs w:val="15"/>
        </w:rPr>
        <w:t xml:space="preserve">.000 EUR </w:t>
      </w:r>
      <w:proofErr w:type="spellStart"/>
      <w:r w:rsidRPr="49CEAB1B">
        <w:rPr>
          <w:sz w:val="15"/>
          <w:szCs w:val="15"/>
        </w:rPr>
        <w:t>brez</w:t>
      </w:r>
      <w:proofErr w:type="spellEnd"/>
      <w:r w:rsidRPr="49CEAB1B">
        <w:rPr>
          <w:sz w:val="15"/>
          <w:szCs w:val="15"/>
        </w:rPr>
        <w:t xml:space="preserve"> DDV) </w:t>
      </w:r>
      <w:proofErr w:type="spellStart"/>
      <w:r w:rsidRPr="49CEAB1B">
        <w:rPr>
          <w:sz w:val="15"/>
          <w:szCs w:val="15"/>
        </w:rPr>
        <w:t>ni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dosežen</w:t>
      </w:r>
      <w:proofErr w:type="spellEnd"/>
      <w:r w:rsidRPr="49CEAB1B">
        <w:rPr>
          <w:sz w:val="15"/>
          <w:szCs w:val="15"/>
        </w:rPr>
        <w:t xml:space="preserve"> do </w:t>
      </w:r>
      <w:proofErr w:type="spellStart"/>
      <w:r w:rsidRPr="49CEAB1B">
        <w:rPr>
          <w:sz w:val="15"/>
          <w:szCs w:val="15"/>
        </w:rPr>
        <w:t>izteka</w:t>
      </w:r>
      <w:proofErr w:type="spellEnd"/>
      <w:r w:rsidRPr="49CEAB1B">
        <w:rPr>
          <w:sz w:val="15"/>
          <w:szCs w:val="15"/>
        </w:rPr>
        <w:t xml:space="preserve"> 36 </w:t>
      </w:r>
      <w:proofErr w:type="spellStart"/>
      <w:r w:rsidRPr="49CEAB1B">
        <w:rPr>
          <w:sz w:val="15"/>
          <w:szCs w:val="15"/>
        </w:rPr>
        <w:t>mesečnega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pogodbenega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obdobja</w:t>
      </w:r>
      <w:proofErr w:type="spellEnd"/>
      <w:r w:rsidRPr="49CEAB1B" w:rsidR="255DD2A4">
        <w:rPr>
          <w:sz w:val="15"/>
          <w:szCs w:val="15"/>
        </w:rPr>
        <w:t>)</w:t>
      </w:r>
      <w:r w:rsidRPr="49CEAB1B" w:rsidR="53A717DE">
        <w:rPr>
          <w:sz w:val="15"/>
          <w:szCs w:val="15"/>
        </w:rPr>
        <w:t>,</w:t>
      </w:r>
      <w:r w:rsidRPr="49CEAB1B">
        <w:rPr>
          <w:sz w:val="15"/>
          <w:szCs w:val="15"/>
        </w:rPr>
        <w:t xml:space="preserve"> se </w:t>
      </w:r>
      <w:proofErr w:type="spellStart"/>
      <w:r w:rsidRPr="49CEAB1B">
        <w:rPr>
          <w:sz w:val="15"/>
          <w:szCs w:val="15"/>
        </w:rPr>
        <w:t>bo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izvedel</w:t>
      </w:r>
      <w:proofErr w:type="spellEnd"/>
      <w:r w:rsidRPr="49CEAB1B">
        <w:rPr>
          <w:sz w:val="15"/>
          <w:szCs w:val="15"/>
        </w:rPr>
        <w:t xml:space="preserve"> z </w:t>
      </w:r>
      <w:proofErr w:type="spellStart"/>
      <w:r w:rsidRPr="49CEAB1B">
        <w:rPr>
          <w:sz w:val="15"/>
          <w:szCs w:val="15"/>
        </w:rPr>
        <w:t>zadnjim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mesečnim</w:t>
      </w:r>
      <w:proofErr w:type="spellEnd"/>
      <w:r w:rsidRPr="49CEAB1B">
        <w:rPr>
          <w:sz w:val="15"/>
          <w:szCs w:val="15"/>
        </w:rPr>
        <w:t xml:space="preserve"> </w:t>
      </w:r>
      <w:proofErr w:type="spellStart"/>
      <w:r w:rsidRPr="49CEAB1B">
        <w:rPr>
          <w:sz w:val="15"/>
          <w:szCs w:val="15"/>
        </w:rPr>
        <w:t>računom</w:t>
      </w:r>
      <w:proofErr w:type="spellEnd"/>
      <w:r w:rsidRPr="49CEAB1B">
        <w:rPr>
          <w:sz w:val="15"/>
          <w:szCs w:val="15"/>
        </w:rPr>
        <w:t xml:space="preserve"> za ta </w:t>
      </w:r>
      <w:proofErr w:type="spellStart"/>
      <w:r w:rsidRPr="49CEAB1B">
        <w:rPr>
          <w:sz w:val="15"/>
          <w:szCs w:val="15"/>
        </w:rPr>
        <w:t>produkt</w:t>
      </w:r>
      <w:proofErr w:type="spellEnd"/>
      <w:r w:rsidRPr="49CEAB1B">
        <w:rPr>
          <w:sz w:val="15"/>
          <w:szCs w:val="15"/>
        </w:rPr>
        <w:t>.</w:t>
      </w:r>
    </w:p>
    <w:p w:rsidR="4779454E" w:rsidP="49CEAB1B" w:rsidRDefault="4779454E" w14:paraId="4B9CA8C2" w14:textId="4D423238">
      <w:pPr>
        <w:tabs>
          <w:tab w:val="left" w:pos="2055"/>
        </w:tabs>
        <w:spacing w:after="0"/>
        <w:ind w:right="850"/>
        <w:jc w:val="both"/>
        <w:rPr>
          <w:rFonts w:asciiTheme="minorHAnsi" w:hAnsiTheme="minorHAnsi" w:eastAsiaTheme="minorEastAsia"/>
          <w:sz w:val="15"/>
          <w:szCs w:val="15"/>
        </w:rPr>
      </w:pPr>
      <w:r w:rsidRPr="49CEAB1B">
        <w:rPr>
          <w:rFonts w:asciiTheme="minorHAnsi" w:hAnsiTheme="minorHAnsi" w:eastAsiaTheme="minorEastAsia"/>
          <w:sz w:val="15"/>
          <w:szCs w:val="15"/>
        </w:rPr>
        <w:t xml:space="preserve">***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Vpišite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višino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ponujenega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popusta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v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odstotkih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, ki ga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lahko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naročniku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ponudite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glede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na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redno</w:t>
      </w:r>
      <w:proofErr w:type="spellEnd"/>
      <w:r w:rsidRPr="49CEAB1B" w:rsidR="1C3AE956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1C3AE956">
        <w:rPr>
          <w:rFonts w:asciiTheme="minorHAnsi" w:hAnsiTheme="minorHAnsi" w:eastAsiaTheme="minorEastAsia"/>
          <w:sz w:val="15"/>
          <w:szCs w:val="15"/>
        </w:rPr>
        <w:t>ceno</w:t>
      </w:r>
      <w:proofErr w:type="spellEnd"/>
      <w:r w:rsidRPr="49CEAB1B" w:rsidR="40EE99EB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40EE99EB">
        <w:rPr>
          <w:rFonts w:asciiTheme="minorHAnsi" w:hAnsiTheme="minorHAnsi" w:eastAsiaTheme="minorEastAsia"/>
          <w:sz w:val="15"/>
          <w:szCs w:val="15"/>
        </w:rPr>
        <w:t>oblačnih</w:t>
      </w:r>
      <w:proofErr w:type="spellEnd"/>
      <w:r w:rsidRPr="49CEAB1B" w:rsidR="40EE99EB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40EE99EB">
        <w:rPr>
          <w:rFonts w:asciiTheme="minorHAnsi" w:hAnsiTheme="minorHAnsi" w:eastAsiaTheme="minorEastAsia"/>
          <w:sz w:val="15"/>
          <w:szCs w:val="15"/>
        </w:rPr>
        <w:t>storitev</w:t>
      </w:r>
      <w:proofErr w:type="spellEnd"/>
      <w:r w:rsidRPr="49CEAB1B" w:rsidR="40EE99EB">
        <w:rPr>
          <w:rFonts w:asciiTheme="minorHAnsi" w:hAnsiTheme="minorHAnsi" w:eastAsiaTheme="minorEastAsia"/>
          <w:sz w:val="15"/>
          <w:szCs w:val="15"/>
        </w:rPr>
        <w:t xml:space="preserve"> MS Azure in </w:t>
      </w:r>
      <w:proofErr w:type="spellStart"/>
      <w:r w:rsidRPr="49CEAB1B" w:rsidR="40EE99EB">
        <w:rPr>
          <w:rFonts w:asciiTheme="minorHAnsi" w:hAnsiTheme="minorHAnsi" w:eastAsiaTheme="minorEastAsia"/>
          <w:sz w:val="15"/>
          <w:szCs w:val="15"/>
        </w:rPr>
        <w:t>podano</w:t>
      </w:r>
      <w:proofErr w:type="spellEnd"/>
      <w:r w:rsidRPr="49CEAB1B" w:rsidR="40EE99EB">
        <w:rPr>
          <w:rFonts w:asciiTheme="minorHAnsi" w:hAnsiTheme="minorHAnsi" w:eastAsiaTheme="minorEastAsia"/>
          <w:sz w:val="15"/>
          <w:szCs w:val="15"/>
        </w:rPr>
        <w:t xml:space="preserve"> </w:t>
      </w:r>
      <w:proofErr w:type="spellStart"/>
      <w:r w:rsidRPr="49CEAB1B" w:rsidR="40EE99EB">
        <w:rPr>
          <w:rFonts w:asciiTheme="minorHAnsi" w:hAnsiTheme="minorHAnsi" w:eastAsiaTheme="minorEastAsia"/>
          <w:sz w:val="15"/>
          <w:szCs w:val="15"/>
        </w:rPr>
        <w:t>zavezo</w:t>
      </w:r>
      <w:proofErr w:type="spellEnd"/>
      <w:r w:rsidRPr="49CEAB1B" w:rsidR="40EE99EB">
        <w:rPr>
          <w:rFonts w:asciiTheme="minorHAnsi" w:hAnsiTheme="minorHAnsi" w:eastAsiaTheme="minorEastAsia"/>
          <w:sz w:val="15"/>
          <w:szCs w:val="15"/>
        </w:rPr>
        <w:t>.</w:t>
      </w:r>
    </w:p>
    <w:p w:rsidRPr="006849CD" w:rsidR="00E64768" w:rsidRDefault="00562BD7" w14:paraId="7C5F23E9" w14:textId="77777777">
      <w:pPr>
        <w:spacing w:after="60" w:line="184" w:lineRule="exact"/>
        <w:rPr>
          <w:lang w:val="it-IT"/>
        </w:rPr>
      </w:pPr>
      <w:proofErr w:type="spellStart"/>
      <w:r>
        <w:rPr>
          <w:sz w:val="16"/>
        </w:rPr>
        <w:t>Ponudnik</w:t>
      </w:r>
      <w:proofErr w:type="spellEnd"/>
      <w:r>
        <w:rPr>
          <w:sz w:val="16"/>
        </w:rPr>
        <w:t xml:space="preserve"> </w:t>
      </w:r>
      <w:proofErr w:type="spellStart"/>
      <w:r>
        <w:rPr>
          <w:b/>
          <w:sz w:val="16"/>
        </w:rPr>
        <w:t>skupno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ponujeno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ceno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brez</w:t>
      </w:r>
      <w:proofErr w:type="spellEnd"/>
      <w:r>
        <w:rPr>
          <w:b/>
          <w:sz w:val="16"/>
        </w:rPr>
        <w:t xml:space="preserve"> DDV </w:t>
      </w:r>
      <w:proofErr w:type="spellStart"/>
      <w:r>
        <w:rPr>
          <w:b/>
          <w:sz w:val="16"/>
        </w:rPr>
        <w:t>ter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stopnjo</w:t>
      </w:r>
      <w:proofErr w:type="spellEnd"/>
      <w:r>
        <w:rPr>
          <w:b/>
          <w:sz w:val="16"/>
        </w:rPr>
        <w:t xml:space="preserve"> DDV </w:t>
      </w:r>
      <w:proofErr w:type="spellStart"/>
      <w:r>
        <w:rPr>
          <w:b/>
          <w:sz w:val="16"/>
        </w:rPr>
        <w:t>vnese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še</w:t>
      </w:r>
      <w:proofErr w:type="spellEnd"/>
      <w:r>
        <w:rPr>
          <w:b/>
          <w:sz w:val="16"/>
        </w:rPr>
        <w:t xml:space="preserve"> v </w:t>
      </w:r>
      <w:proofErr w:type="spellStart"/>
      <w:r>
        <w:rPr>
          <w:b/>
          <w:sz w:val="16"/>
        </w:rPr>
        <w:t>ponudbeni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predračun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sistema</w:t>
      </w:r>
      <w:proofErr w:type="spellEnd"/>
      <w:r>
        <w:rPr>
          <w:b/>
          <w:sz w:val="16"/>
        </w:rPr>
        <w:t xml:space="preserve"> e-JN.</w:t>
      </w:r>
      <w:r>
        <w:rPr>
          <w:sz w:val="16"/>
        </w:rPr>
        <w:t xml:space="preserve"> </w:t>
      </w:r>
      <w:r w:rsidRPr="006849CD">
        <w:rPr>
          <w:sz w:val="16"/>
          <w:lang w:val="it-IT"/>
        </w:rPr>
        <w:t xml:space="preserve">V </w:t>
      </w:r>
      <w:proofErr w:type="spellStart"/>
      <w:r w:rsidRPr="006849CD">
        <w:rPr>
          <w:sz w:val="16"/>
          <w:lang w:val="it-IT"/>
        </w:rPr>
        <w:t>primeru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razhajanj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med</w:t>
      </w:r>
      <w:proofErr w:type="spellEnd"/>
      <w:r w:rsidRPr="006849CD">
        <w:rPr>
          <w:sz w:val="16"/>
          <w:lang w:val="it-IT"/>
        </w:rPr>
        <w:t xml:space="preserve"> ceno v e-JN in ceno, </w:t>
      </w:r>
      <w:proofErr w:type="spellStart"/>
      <w:r w:rsidRPr="006849CD">
        <w:rPr>
          <w:sz w:val="16"/>
          <w:lang w:val="it-IT"/>
        </w:rPr>
        <w:t>podano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tem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obrazcu</w:t>
      </w:r>
      <w:proofErr w:type="spellEnd"/>
      <w:r w:rsidRPr="006849CD">
        <w:rPr>
          <w:sz w:val="16"/>
          <w:lang w:val="it-IT"/>
        </w:rPr>
        <w:t xml:space="preserve">, bo </w:t>
      </w:r>
      <w:proofErr w:type="spellStart"/>
      <w:r w:rsidRPr="006849CD">
        <w:rPr>
          <w:sz w:val="16"/>
          <w:lang w:val="it-IT"/>
        </w:rPr>
        <w:t>naročnik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upošteval</w:t>
      </w:r>
      <w:proofErr w:type="spellEnd"/>
      <w:r w:rsidRPr="006849CD">
        <w:rPr>
          <w:sz w:val="16"/>
          <w:lang w:val="it-IT"/>
        </w:rPr>
        <w:t xml:space="preserve"> ceno </w:t>
      </w:r>
      <w:proofErr w:type="spellStart"/>
      <w:r w:rsidRPr="006849CD">
        <w:rPr>
          <w:sz w:val="16"/>
          <w:lang w:val="it-IT"/>
        </w:rPr>
        <w:t>iz</w:t>
      </w:r>
      <w:proofErr w:type="spellEnd"/>
      <w:r w:rsidRPr="006849CD">
        <w:rPr>
          <w:sz w:val="16"/>
          <w:lang w:val="it-IT"/>
        </w:rPr>
        <w:t xml:space="preserve"> tega </w:t>
      </w:r>
      <w:proofErr w:type="spellStart"/>
      <w:r w:rsidRPr="006849CD">
        <w:rPr>
          <w:sz w:val="16"/>
          <w:lang w:val="it-IT"/>
        </w:rPr>
        <w:t>obrazca</w:t>
      </w:r>
      <w:proofErr w:type="spellEnd"/>
      <w:r w:rsidRPr="006849CD">
        <w:rPr>
          <w:sz w:val="16"/>
          <w:lang w:val="it-IT"/>
        </w:rPr>
        <w:t>.</w:t>
      </w:r>
    </w:p>
    <w:p w:rsidRPr="006849CD" w:rsidR="00E64768" w:rsidRDefault="00562BD7" w14:paraId="68F19E8C" w14:textId="77777777">
      <w:pPr>
        <w:spacing w:after="60" w:line="184" w:lineRule="exact"/>
        <w:rPr>
          <w:lang w:val="it-IT"/>
        </w:rPr>
      </w:pPr>
      <w:proofErr w:type="spellStart"/>
      <w:r w:rsidRPr="006849CD">
        <w:rPr>
          <w:b/>
          <w:sz w:val="16"/>
          <w:lang w:val="it-IT"/>
        </w:rPr>
        <w:t>Količine</w:t>
      </w:r>
      <w:proofErr w:type="spellEnd"/>
      <w:r w:rsidRPr="006849CD">
        <w:rPr>
          <w:b/>
          <w:sz w:val="16"/>
          <w:lang w:val="it-IT"/>
        </w:rPr>
        <w:t xml:space="preserve">, </w:t>
      </w:r>
      <w:proofErr w:type="spellStart"/>
      <w:r w:rsidRPr="006849CD">
        <w:rPr>
          <w:b/>
          <w:sz w:val="16"/>
          <w:lang w:val="it-IT"/>
        </w:rPr>
        <w:t>ki</w:t>
      </w:r>
      <w:proofErr w:type="spellEnd"/>
      <w:r w:rsidRPr="006849CD">
        <w:rPr>
          <w:b/>
          <w:sz w:val="16"/>
          <w:lang w:val="it-IT"/>
        </w:rPr>
        <w:t xml:space="preserve"> so </w:t>
      </w:r>
      <w:proofErr w:type="spellStart"/>
      <w:r w:rsidRPr="006849CD">
        <w:rPr>
          <w:b/>
          <w:sz w:val="16"/>
          <w:lang w:val="it-IT"/>
        </w:rPr>
        <w:t>navedene</w:t>
      </w:r>
      <w:proofErr w:type="spellEnd"/>
      <w:r w:rsidRPr="006849CD">
        <w:rPr>
          <w:b/>
          <w:sz w:val="16"/>
          <w:lang w:val="it-IT"/>
        </w:rPr>
        <w:t xml:space="preserve"> v </w:t>
      </w:r>
      <w:proofErr w:type="spellStart"/>
      <w:r w:rsidRPr="006849CD">
        <w:rPr>
          <w:b/>
          <w:sz w:val="16"/>
          <w:lang w:val="it-IT"/>
        </w:rPr>
        <w:t>ponudbenem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predračunu</w:t>
      </w:r>
      <w:proofErr w:type="spellEnd"/>
      <w:r w:rsidRPr="006849CD">
        <w:rPr>
          <w:b/>
          <w:sz w:val="16"/>
          <w:lang w:val="it-IT"/>
        </w:rPr>
        <w:t xml:space="preserve">, so </w:t>
      </w:r>
      <w:proofErr w:type="spellStart"/>
      <w:r w:rsidRPr="006849CD">
        <w:rPr>
          <w:b/>
          <w:sz w:val="16"/>
          <w:lang w:val="it-IT"/>
        </w:rPr>
        <w:t>okvirne</w:t>
      </w:r>
      <w:proofErr w:type="spellEnd"/>
      <w:r w:rsidRPr="006849CD">
        <w:rPr>
          <w:b/>
          <w:sz w:val="16"/>
          <w:lang w:val="it-IT"/>
        </w:rPr>
        <w:t xml:space="preserve"> in </w:t>
      </w:r>
      <w:proofErr w:type="spellStart"/>
      <w:r w:rsidRPr="006849CD">
        <w:rPr>
          <w:b/>
          <w:sz w:val="16"/>
          <w:lang w:val="it-IT"/>
        </w:rPr>
        <w:t>odvisne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gramStart"/>
      <w:r w:rsidRPr="006849CD">
        <w:rPr>
          <w:b/>
          <w:sz w:val="16"/>
          <w:lang w:val="it-IT"/>
        </w:rPr>
        <w:t>od</w:t>
      </w:r>
      <w:proofErr w:type="gram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dejanskih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potreb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naročnika</w:t>
      </w:r>
      <w:proofErr w:type="spellEnd"/>
      <w:r w:rsidRPr="006849CD">
        <w:rPr>
          <w:b/>
          <w:sz w:val="16"/>
          <w:lang w:val="it-IT"/>
        </w:rPr>
        <w:t xml:space="preserve"> v </w:t>
      </w:r>
      <w:proofErr w:type="spellStart"/>
      <w:r w:rsidRPr="006849CD">
        <w:rPr>
          <w:b/>
          <w:sz w:val="16"/>
          <w:lang w:val="it-IT"/>
        </w:rPr>
        <w:t>času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veljavnosti</w:t>
      </w:r>
      <w:proofErr w:type="spellEnd"/>
      <w:r w:rsidRPr="006849CD">
        <w:rPr>
          <w:b/>
          <w:sz w:val="16"/>
          <w:lang w:val="it-IT"/>
        </w:rPr>
        <w:t xml:space="preserve"> te </w:t>
      </w:r>
      <w:proofErr w:type="spellStart"/>
      <w:r w:rsidRPr="006849CD">
        <w:rPr>
          <w:b/>
          <w:sz w:val="16"/>
          <w:lang w:val="it-IT"/>
        </w:rPr>
        <w:t>pogodbe</w:t>
      </w:r>
      <w:proofErr w:type="spellEnd"/>
      <w:r w:rsidRPr="006849CD">
        <w:rPr>
          <w:b/>
          <w:sz w:val="16"/>
          <w:lang w:val="it-IT"/>
        </w:rPr>
        <w:t xml:space="preserve"> ter se </w:t>
      </w:r>
      <w:proofErr w:type="spellStart"/>
      <w:r w:rsidRPr="006849CD">
        <w:rPr>
          <w:b/>
          <w:sz w:val="16"/>
          <w:lang w:val="it-IT"/>
        </w:rPr>
        <w:t>lahko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spreminjajo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skladno</w:t>
      </w:r>
      <w:proofErr w:type="spellEnd"/>
      <w:r w:rsidRPr="006849CD">
        <w:rPr>
          <w:b/>
          <w:sz w:val="16"/>
          <w:lang w:val="it-IT"/>
        </w:rPr>
        <w:t xml:space="preserve"> s </w:t>
      </w:r>
      <w:proofErr w:type="spellStart"/>
      <w:r w:rsidRPr="006849CD">
        <w:rPr>
          <w:b/>
          <w:sz w:val="16"/>
          <w:lang w:val="it-IT"/>
        </w:rPr>
        <w:t>standardnimi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licenčnimi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pogoji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proizvajalca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programske</w:t>
      </w:r>
      <w:proofErr w:type="spellEnd"/>
      <w:r w:rsidRPr="006849CD">
        <w:rPr>
          <w:b/>
          <w:sz w:val="16"/>
          <w:lang w:val="it-IT"/>
        </w:rPr>
        <w:t xml:space="preserve"> </w:t>
      </w:r>
      <w:proofErr w:type="spellStart"/>
      <w:r w:rsidRPr="006849CD">
        <w:rPr>
          <w:b/>
          <w:sz w:val="16"/>
          <w:lang w:val="it-IT"/>
        </w:rPr>
        <w:t>opreme</w:t>
      </w:r>
      <w:proofErr w:type="spellEnd"/>
      <w:r w:rsidRPr="006849CD">
        <w:rPr>
          <w:b/>
          <w:sz w:val="16"/>
          <w:lang w:val="it-IT"/>
        </w:rPr>
        <w:t xml:space="preserve">. </w:t>
      </w:r>
      <w:proofErr w:type="spellStart"/>
      <w:r w:rsidRPr="006849CD">
        <w:rPr>
          <w:sz w:val="16"/>
          <w:lang w:val="it-IT"/>
        </w:rPr>
        <w:t>Naročnik</w:t>
      </w:r>
      <w:proofErr w:type="spellEnd"/>
      <w:r w:rsidRPr="006849CD">
        <w:rPr>
          <w:sz w:val="16"/>
          <w:lang w:val="it-IT"/>
        </w:rPr>
        <w:t xml:space="preserve"> ne bo </w:t>
      </w:r>
      <w:proofErr w:type="spellStart"/>
      <w:r w:rsidRPr="006849CD">
        <w:rPr>
          <w:sz w:val="16"/>
          <w:lang w:val="it-IT"/>
        </w:rPr>
        <w:t>upošteval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nobenih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dodatnih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zavezujočih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pogojev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glede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rasti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števila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licenc</w:t>
      </w:r>
      <w:proofErr w:type="spellEnd"/>
      <w:r w:rsidRPr="006849CD">
        <w:rPr>
          <w:sz w:val="16"/>
          <w:lang w:val="it-IT"/>
        </w:rPr>
        <w:t xml:space="preserve">, </w:t>
      </w:r>
      <w:proofErr w:type="spellStart"/>
      <w:r w:rsidRPr="006849CD">
        <w:rPr>
          <w:sz w:val="16"/>
          <w:lang w:val="it-IT"/>
        </w:rPr>
        <w:t>ki</w:t>
      </w:r>
      <w:proofErr w:type="spellEnd"/>
      <w:r w:rsidRPr="006849CD">
        <w:rPr>
          <w:sz w:val="16"/>
          <w:lang w:val="it-IT"/>
        </w:rPr>
        <w:t xml:space="preserve"> bi </w:t>
      </w:r>
      <w:proofErr w:type="spellStart"/>
      <w:r w:rsidRPr="006849CD">
        <w:rPr>
          <w:sz w:val="16"/>
          <w:lang w:val="it-IT"/>
        </w:rPr>
        <w:t>jih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morebiti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določil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ponudnik</w:t>
      </w:r>
      <w:proofErr w:type="spellEnd"/>
      <w:r w:rsidRPr="006849CD">
        <w:rPr>
          <w:sz w:val="16"/>
          <w:lang w:val="it-IT"/>
        </w:rPr>
        <w:t xml:space="preserve"> v </w:t>
      </w:r>
      <w:proofErr w:type="spellStart"/>
      <w:r w:rsidRPr="006849CD">
        <w:rPr>
          <w:sz w:val="16"/>
          <w:lang w:val="it-IT"/>
        </w:rPr>
        <w:t>svoji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ponudbi</w:t>
      </w:r>
      <w:proofErr w:type="spellEnd"/>
      <w:r w:rsidRPr="006849CD">
        <w:rPr>
          <w:sz w:val="16"/>
          <w:lang w:val="it-IT"/>
        </w:rPr>
        <w:t xml:space="preserve">. </w:t>
      </w:r>
      <w:proofErr w:type="spellStart"/>
      <w:r w:rsidRPr="006849CD">
        <w:rPr>
          <w:sz w:val="16"/>
          <w:lang w:val="it-IT"/>
        </w:rPr>
        <w:t>Takšno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ponudbo</w:t>
      </w:r>
      <w:proofErr w:type="spellEnd"/>
      <w:r w:rsidRPr="006849CD">
        <w:rPr>
          <w:sz w:val="16"/>
          <w:lang w:val="it-IT"/>
        </w:rPr>
        <w:t xml:space="preserve"> bo </w:t>
      </w:r>
      <w:proofErr w:type="spellStart"/>
      <w:r w:rsidRPr="006849CD">
        <w:rPr>
          <w:sz w:val="16"/>
          <w:lang w:val="it-IT"/>
        </w:rPr>
        <w:t>naročnik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izločil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iz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nadaljnjega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ocenjevanja</w:t>
      </w:r>
      <w:proofErr w:type="spellEnd"/>
      <w:r w:rsidRPr="006849CD">
        <w:rPr>
          <w:sz w:val="16"/>
          <w:lang w:val="it-IT"/>
        </w:rPr>
        <w:t xml:space="preserve">. </w:t>
      </w:r>
      <w:proofErr w:type="spellStart"/>
      <w:r w:rsidRPr="006849CD">
        <w:rPr>
          <w:sz w:val="16"/>
          <w:lang w:val="it-IT"/>
        </w:rPr>
        <w:t>Ponudnik</w:t>
      </w:r>
      <w:proofErr w:type="spellEnd"/>
      <w:r w:rsidRPr="006849CD">
        <w:rPr>
          <w:sz w:val="16"/>
          <w:lang w:val="it-IT"/>
        </w:rPr>
        <w:t>/</w:t>
      </w:r>
      <w:proofErr w:type="spellStart"/>
      <w:r w:rsidRPr="006849CD">
        <w:rPr>
          <w:sz w:val="16"/>
          <w:lang w:val="it-IT"/>
        </w:rPr>
        <w:t>izvajalec</w:t>
      </w:r>
      <w:proofErr w:type="spellEnd"/>
      <w:r w:rsidRPr="006849CD">
        <w:rPr>
          <w:sz w:val="16"/>
          <w:lang w:val="it-IT"/>
        </w:rPr>
        <w:t xml:space="preserve"> ne more </w:t>
      </w:r>
      <w:proofErr w:type="spellStart"/>
      <w:r w:rsidRPr="006849CD">
        <w:rPr>
          <w:sz w:val="16"/>
          <w:lang w:val="it-IT"/>
        </w:rPr>
        <w:t>uveljaviti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naknadnih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stroškov</w:t>
      </w:r>
      <w:proofErr w:type="spellEnd"/>
      <w:r w:rsidRPr="006849CD">
        <w:rPr>
          <w:sz w:val="16"/>
          <w:lang w:val="it-IT"/>
        </w:rPr>
        <w:t xml:space="preserve"> ali </w:t>
      </w:r>
      <w:proofErr w:type="spellStart"/>
      <w:r w:rsidRPr="006849CD">
        <w:rPr>
          <w:sz w:val="16"/>
          <w:lang w:val="it-IT"/>
        </w:rPr>
        <w:t>podražitev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iz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naslova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nepopolne</w:t>
      </w:r>
      <w:proofErr w:type="spellEnd"/>
      <w:r w:rsidRPr="006849CD">
        <w:rPr>
          <w:sz w:val="16"/>
          <w:lang w:val="it-IT"/>
        </w:rPr>
        <w:t xml:space="preserve"> ali </w:t>
      </w:r>
      <w:proofErr w:type="spellStart"/>
      <w:r w:rsidRPr="006849CD">
        <w:rPr>
          <w:sz w:val="16"/>
          <w:lang w:val="it-IT"/>
        </w:rPr>
        <w:t>neustrezne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dokumentacije</w:t>
      </w:r>
      <w:proofErr w:type="spellEnd"/>
      <w:r w:rsidRPr="006849CD">
        <w:rPr>
          <w:sz w:val="16"/>
          <w:lang w:val="it-IT"/>
        </w:rPr>
        <w:t xml:space="preserve"> za </w:t>
      </w:r>
      <w:proofErr w:type="spellStart"/>
      <w:r w:rsidRPr="006849CD">
        <w:rPr>
          <w:sz w:val="16"/>
          <w:lang w:val="it-IT"/>
        </w:rPr>
        <w:t>tiste</w:t>
      </w:r>
      <w:proofErr w:type="spellEnd"/>
      <w:r w:rsidRPr="006849CD">
        <w:rPr>
          <w:sz w:val="16"/>
          <w:lang w:val="it-IT"/>
        </w:rPr>
        <w:t xml:space="preserve"> dele </w:t>
      </w:r>
      <w:proofErr w:type="spellStart"/>
      <w:r w:rsidRPr="006849CD">
        <w:rPr>
          <w:sz w:val="16"/>
          <w:lang w:val="it-IT"/>
        </w:rPr>
        <w:t>predmeta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pogodbe</w:t>
      </w:r>
      <w:proofErr w:type="spellEnd"/>
      <w:r w:rsidRPr="006849CD">
        <w:rPr>
          <w:sz w:val="16"/>
          <w:lang w:val="it-IT"/>
        </w:rPr>
        <w:t xml:space="preserve">, </w:t>
      </w:r>
      <w:proofErr w:type="spellStart"/>
      <w:r w:rsidRPr="006849CD">
        <w:rPr>
          <w:sz w:val="16"/>
          <w:lang w:val="it-IT"/>
        </w:rPr>
        <w:t>ki</w:t>
      </w:r>
      <w:proofErr w:type="spellEnd"/>
      <w:r w:rsidRPr="006849CD">
        <w:rPr>
          <w:sz w:val="16"/>
          <w:lang w:val="it-IT"/>
        </w:rPr>
        <w:t xml:space="preserve"> v </w:t>
      </w:r>
      <w:proofErr w:type="spellStart"/>
      <w:r w:rsidRPr="006849CD">
        <w:rPr>
          <w:sz w:val="16"/>
          <w:lang w:val="it-IT"/>
        </w:rPr>
        <w:t>dokumentaciji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morebiti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niso</w:t>
      </w:r>
      <w:proofErr w:type="spellEnd"/>
      <w:r w:rsidRPr="006849CD">
        <w:rPr>
          <w:sz w:val="16"/>
          <w:lang w:val="it-IT"/>
        </w:rPr>
        <w:t xml:space="preserve"> bili </w:t>
      </w:r>
      <w:proofErr w:type="spellStart"/>
      <w:r w:rsidRPr="006849CD">
        <w:rPr>
          <w:sz w:val="16"/>
          <w:lang w:val="it-IT"/>
        </w:rPr>
        <w:t>ustrezno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opredeljeni</w:t>
      </w:r>
      <w:proofErr w:type="spellEnd"/>
      <w:r w:rsidRPr="006849CD">
        <w:rPr>
          <w:sz w:val="16"/>
          <w:lang w:val="it-IT"/>
        </w:rPr>
        <w:t xml:space="preserve">, </w:t>
      </w:r>
      <w:proofErr w:type="spellStart"/>
      <w:r w:rsidRPr="006849CD">
        <w:rPr>
          <w:sz w:val="16"/>
          <w:lang w:val="it-IT"/>
        </w:rPr>
        <w:t>pa</w:t>
      </w:r>
      <w:proofErr w:type="spellEnd"/>
      <w:r w:rsidRPr="006849CD">
        <w:rPr>
          <w:sz w:val="16"/>
          <w:lang w:val="it-IT"/>
        </w:rPr>
        <w:t xml:space="preserve"> bi </w:t>
      </w:r>
      <w:proofErr w:type="spellStart"/>
      <w:r w:rsidRPr="006849CD">
        <w:rPr>
          <w:sz w:val="16"/>
          <w:lang w:val="it-IT"/>
        </w:rPr>
        <w:t>jih</w:t>
      </w:r>
      <w:proofErr w:type="spellEnd"/>
      <w:r w:rsidRPr="006849CD">
        <w:rPr>
          <w:sz w:val="16"/>
          <w:lang w:val="it-IT"/>
        </w:rPr>
        <w:t xml:space="preserve">, </w:t>
      </w:r>
      <w:proofErr w:type="spellStart"/>
      <w:r w:rsidRPr="006849CD">
        <w:rPr>
          <w:sz w:val="16"/>
          <w:lang w:val="it-IT"/>
        </w:rPr>
        <w:t>glede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predmet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javnega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naročila</w:t>
      </w:r>
      <w:proofErr w:type="spellEnd"/>
      <w:r w:rsidRPr="006849CD">
        <w:rPr>
          <w:sz w:val="16"/>
          <w:lang w:val="it-IT"/>
        </w:rPr>
        <w:t xml:space="preserve"> in </w:t>
      </w:r>
      <w:proofErr w:type="spellStart"/>
      <w:r w:rsidRPr="006849CD">
        <w:rPr>
          <w:sz w:val="16"/>
          <w:lang w:val="it-IT"/>
        </w:rPr>
        <w:t>na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celotno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dokumentacijo</w:t>
      </w:r>
      <w:proofErr w:type="spellEnd"/>
      <w:r w:rsidRPr="006849CD">
        <w:rPr>
          <w:sz w:val="16"/>
          <w:lang w:val="it-IT"/>
        </w:rPr>
        <w:t xml:space="preserve">, </w:t>
      </w:r>
      <w:proofErr w:type="spellStart"/>
      <w:r w:rsidRPr="006849CD">
        <w:rPr>
          <w:sz w:val="16"/>
          <w:lang w:val="it-IT"/>
        </w:rPr>
        <w:t>izvajalec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kot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strokovnjak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svojem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področju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lahko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predvidel</w:t>
      </w:r>
      <w:proofErr w:type="spellEnd"/>
      <w:r w:rsidRPr="006849CD">
        <w:rPr>
          <w:sz w:val="16"/>
          <w:lang w:val="it-IT"/>
        </w:rPr>
        <w:t>.</w:t>
      </w:r>
    </w:p>
    <w:p w:rsidRPr="006849CD" w:rsidR="00E64768" w:rsidRDefault="00562BD7" w14:paraId="185C5946" w14:textId="77777777">
      <w:pPr>
        <w:spacing w:after="100" w:line="184" w:lineRule="exact"/>
        <w:rPr>
          <w:lang w:val="it-IT"/>
        </w:rPr>
      </w:pPr>
      <w:r w:rsidRPr="006849CD">
        <w:rPr>
          <w:sz w:val="16"/>
          <w:lang w:val="it-IT"/>
        </w:rPr>
        <w:t xml:space="preserve">V </w:t>
      </w:r>
      <w:proofErr w:type="spellStart"/>
      <w:r w:rsidRPr="006849CD">
        <w:rPr>
          <w:sz w:val="16"/>
          <w:lang w:val="it-IT"/>
        </w:rPr>
        <w:t>primeru</w:t>
      </w:r>
      <w:proofErr w:type="spellEnd"/>
      <w:r w:rsidRPr="006849CD">
        <w:rPr>
          <w:sz w:val="16"/>
          <w:lang w:val="it-IT"/>
        </w:rPr>
        <w:t xml:space="preserve">, da cena in </w:t>
      </w:r>
      <w:proofErr w:type="spellStart"/>
      <w:r w:rsidRPr="006849CD">
        <w:rPr>
          <w:sz w:val="16"/>
          <w:lang w:val="it-IT"/>
        </w:rPr>
        <w:t>posledično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vrednost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nista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vneseni</w:t>
      </w:r>
      <w:proofErr w:type="spellEnd"/>
      <w:r w:rsidRPr="006849CD">
        <w:rPr>
          <w:sz w:val="16"/>
          <w:lang w:val="it-IT"/>
        </w:rPr>
        <w:t xml:space="preserve"> ali </w:t>
      </w:r>
      <w:proofErr w:type="spellStart"/>
      <w:r w:rsidRPr="006849CD">
        <w:rPr>
          <w:sz w:val="16"/>
          <w:lang w:val="it-IT"/>
        </w:rPr>
        <w:t>znašata</w:t>
      </w:r>
      <w:proofErr w:type="spellEnd"/>
      <w:r w:rsidRPr="006849CD">
        <w:rPr>
          <w:sz w:val="16"/>
          <w:lang w:val="it-IT"/>
        </w:rPr>
        <w:t xml:space="preserve"> 0, se </w:t>
      </w:r>
      <w:proofErr w:type="spellStart"/>
      <w:r w:rsidRPr="006849CD">
        <w:rPr>
          <w:sz w:val="16"/>
          <w:lang w:val="it-IT"/>
        </w:rPr>
        <w:t>šteje</w:t>
      </w:r>
      <w:proofErr w:type="spellEnd"/>
      <w:r w:rsidRPr="006849CD">
        <w:rPr>
          <w:sz w:val="16"/>
          <w:lang w:val="it-IT"/>
        </w:rPr>
        <w:t xml:space="preserve">, da je </w:t>
      </w:r>
      <w:proofErr w:type="spellStart"/>
      <w:r w:rsidRPr="006849CD">
        <w:rPr>
          <w:sz w:val="16"/>
          <w:lang w:val="it-IT"/>
        </w:rPr>
        <w:t>postavka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naročniku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na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voljo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brezplačno</w:t>
      </w:r>
      <w:proofErr w:type="spellEnd"/>
      <w:r w:rsidRPr="006849CD">
        <w:rPr>
          <w:sz w:val="16"/>
          <w:lang w:val="it-IT"/>
        </w:rPr>
        <w:t xml:space="preserve">. V </w:t>
      </w:r>
      <w:proofErr w:type="spellStart"/>
      <w:r w:rsidRPr="006849CD">
        <w:rPr>
          <w:sz w:val="16"/>
          <w:lang w:val="it-IT"/>
        </w:rPr>
        <w:t>primeru</w:t>
      </w:r>
      <w:proofErr w:type="spellEnd"/>
      <w:r w:rsidRPr="006849CD">
        <w:rPr>
          <w:sz w:val="16"/>
          <w:lang w:val="it-IT"/>
        </w:rPr>
        <w:t xml:space="preserve">, da </w:t>
      </w:r>
      <w:proofErr w:type="spellStart"/>
      <w:r w:rsidRPr="006849CD">
        <w:rPr>
          <w:sz w:val="16"/>
          <w:lang w:val="it-IT"/>
        </w:rPr>
        <w:t>ponudnik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vnese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oznako</w:t>
      </w:r>
      <w:proofErr w:type="spellEnd"/>
      <w:r w:rsidRPr="006849CD">
        <w:rPr>
          <w:sz w:val="16"/>
          <w:lang w:val="it-IT"/>
        </w:rPr>
        <w:t xml:space="preserve"> /, se </w:t>
      </w:r>
      <w:proofErr w:type="spellStart"/>
      <w:r w:rsidRPr="006849CD">
        <w:rPr>
          <w:sz w:val="16"/>
          <w:lang w:val="it-IT"/>
        </w:rPr>
        <w:t>šteje</w:t>
      </w:r>
      <w:proofErr w:type="spellEnd"/>
      <w:r w:rsidRPr="006849CD">
        <w:rPr>
          <w:sz w:val="16"/>
          <w:lang w:val="it-IT"/>
        </w:rPr>
        <w:t xml:space="preserve">, da </w:t>
      </w:r>
      <w:proofErr w:type="spellStart"/>
      <w:r w:rsidRPr="006849CD">
        <w:rPr>
          <w:sz w:val="16"/>
          <w:lang w:val="it-IT"/>
        </w:rPr>
        <w:t>ponudnik</w:t>
      </w:r>
      <w:proofErr w:type="spellEnd"/>
      <w:r w:rsidRPr="006849CD">
        <w:rPr>
          <w:sz w:val="16"/>
          <w:lang w:val="it-IT"/>
        </w:rPr>
        <w:t xml:space="preserve"> te </w:t>
      </w:r>
      <w:proofErr w:type="spellStart"/>
      <w:r w:rsidRPr="006849CD">
        <w:rPr>
          <w:sz w:val="16"/>
          <w:lang w:val="it-IT"/>
        </w:rPr>
        <w:t>postavke</w:t>
      </w:r>
      <w:proofErr w:type="spellEnd"/>
      <w:r w:rsidRPr="006849CD">
        <w:rPr>
          <w:sz w:val="16"/>
          <w:lang w:val="it-IT"/>
        </w:rPr>
        <w:t xml:space="preserve"> ne </w:t>
      </w:r>
      <w:proofErr w:type="spellStart"/>
      <w:r w:rsidRPr="006849CD">
        <w:rPr>
          <w:sz w:val="16"/>
          <w:lang w:val="it-IT"/>
        </w:rPr>
        <w:t>ponuja</w:t>
      </w:r>
      <w:proofErr w:type="spellEnd"/>
      <w:r w:rsidRPr="006849CD">
        <w:rPr>
          <w:sz w:val="16"/>
          <w:lang w:val="it-IT"/>
        </w:rPr>
        <w:t xml:space="preserve"> in </w:t>
      </w:r>
      <w:proofErr w:type="spellStart"/>
      <w:r w:rsidRPr="006849CD">
        <w:rPr>
          <w:sz w:val="16"/>
          <w:lang w:val="it-IT"/>
        </w:rPr>
        <w:t>naročnik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takšno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ponudbo</w:t>
      </w:r>
      <w:proofErr w:type="spellEnd"/>
      <w:r w:rsidRPr="006849CD">
        <w:rPr>
          <w:sz w:val="16"/>
          <w:lang w:val="it-IT"/>
        </w:rPr>
        <w:t xml:space="preserve"> </w:t>
      </w:r>
      <w:proofErr w:type="spellStart"/>
      <w:r w:rsidRPr="006849CD">
        <w:rPr>
          <w:sz w:val="16"/>
          <w:lang w:val="it-IT"/>
        </w:rPr>
        <w:t>izloči</w:t>
      </w:r>
      <w:proofErr w:type="spellEnd"/>
      <w:r w:rsidRPr="006849CD">
        <w:rPr>
          <w:sz w:val="16"/>
          <w:lang w:val="it-IT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852"/>
        <w:gridCol w:w="7852"/>
      </w:tblGrid>
      <w:tr w:rsidR="00E64768" w14:paraId="64FF0BD3" w14:textId="77777777">
        <w:trPr>
          <w:jc w:val="center"/>
        </w:trPr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29D981F0" w14:textId="77777777">
            <w:pPr>
              <w:spacing w:after="0" w:line="180" w:lineRule="exact"/>
            </w:pPr>
            <w:proofErr w:type="spellStart"/>
            <w:r>
              <w:rPr>
                <w:sz w:val="17"/>
              </w:rPr>
              <w:t>Datirano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dne</w:t>
            </w:r>
            <w:proofErr w:type="spellEnd"/>
            <w:r>
              <w:rPr>
                <w:sz w:val="17"/>
              </w:rPr>
              <w:t xml:space="preserve"> ______________________</w:t>
            </w: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185A8DCF" w14:textId="77777777">
            <w:pPr>
              <w:spacing w:after="0" w:line="180" w:lineRule="exact"/>
            </w:pPr>
            <w:proofErr w:type="spellStart"/>
            <w:r>
              <w:rPr>
                <w:sz w:val="17"/>
              </w:rPr>
              <w:t>Ponudnik</w:t>
            </w:r>
            <w:proofErr w:type="spellEnd"/>
            <w:r>
              <w:rPr>
                <w:sz w:val="17"/>
              </w:rPr>
              <w:t>:</w:t>
            </w:r>
          </w:p>
        </w:tc>
      </w:tr>
      <w:tr w:rsidR="00E64768" w14:paraId="489772BF" w14:textId="77777777">
        <w:trPr>
          <w:jc w:val="center"/>
        </w:trPr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27757E63" w14:textId="77777777">
            <w:pPr>
              <w:spacing w:after="0" w:line="190" w:lineRule="exact"/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562BD7" w14:paraId="617E628C" w14:textId="77777777">
            <w:pPr>
              <w:spacing w:after="0" w:line="180" w:lineRule="exact"/>
            </w:pPr>
            <w:r>
              <w:rPr>
                <w:sz w:val="17"/>
              </w:rPr>
              <w:t>________________________________________</w:t>
            </w:r>
          </w:p>
        </w:tc>
      </w:tr>
      <w:tr w:rsidR="00E64768" w14:paraId="6340281E" w14:textId="77777777">
        <w:trPr>
          <w:jc w:val="center"/>
        </w:trPr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64768" w:rsidRDefault="00E64768" w14:paraId="7519D3B6" w14:textId="77777777">
            <w:pPr>
              <w:spacing w:after="0" w:line="190" w:lineRule="exact"/>
            </w:pPr>
          </w:p>
        </w:tc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768" w:rsidRDefault="00562BD7" w14:paraId="7ADBF482" w14:textId="77777777">
            <w:pPr>
              <w:spacing w:before="120" w:after="0" w:line="180" w:lineRule="exact"/>
            </w:pPr>
            <w:proofErr w:type="spellStart"/>
            <w:r>
              <w:rPr>
                <w:sz w:val="17"/>
              </w:rPr>
              <w:t>Podpis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ponudnika</w:t>
            </w:r>
            <w:proofErr w:type="spellEnd"/>
            <w:r>
              <w:rPr>
                <w:sz w:val="17"/>
              </w:rPr>
              <w:t>:</w:t>
            </w:r>
            <w:r>
              <w:rPr>
                <w:sz w:val="17"/>
              </w:rPr>
              <w:br/>
            </w:r>
            <w:r>
              <w:rPr>
                <w:sz w:val="17"/>
              </w:rPr>
              <w:t>________________________________________</w:t>
            </w:r>
          </w:p>
        </w:tc>
      </w:tr>
    </w:tbl>
    <w:p w:rsidR="00562BD7" w:rsidRDefault="00562BD7" w14:paraId="2F5001B5" w14:textId="77777777"/>
    <w:sectPr w:rsidR="00562BD7" w:rsidSect="00034616">
      <w:footerReference w:type="default" r:id="rId11"/>
      <w:pgSz w:w="16838" w:h="11906" w:orient="landscape"/>
      <w:pgMar w:top="567" w:right="567" w:bottom="567" w:left="567" w:header="283" w:footer="25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F3F38" w:rsidRDefault="006F3F38" w14:paraId="7EE1B342" w14:textId="77777777">
      <w:pPr>
        <w:spacing w:after="0" w:line="240" w:lineRule="auto"/>
      </w:pPr>
      <w:r>
        <w:separator/>
      </w:r>
    </w:p>
  </w:endnote>
  <w:endnote w:type="continuationSeparator" w:id="0">
    <w:p w:rsidR="006F3F38" w:rsidRDefault="006F3F38" w14:paraId="23A7CBE8" w14:textId="77777777">
      <w:pPr>
        <w:spacing w:after="0" w:line="240" w:lineRule="auto"/>
      </w:pPr>
      <w:r>
        <w:continuationSeparator/>
      </w:r>
    </w:p>
  </w:endnote>
  <w:endnote w:type="continuationNotice" w:id="1">
    <w:p w:rsidR="006F3F38" w:rsidRDefault="006F3F38" w14:paraId="6110643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4768" w:rsidRDefault="00562BD7" w14:paraId="1DCA3449" w14:textId="77777777">
    <w:pPr>
      <w:pStyle w:val="Footer"/>
      <w:jc w:val="right"/>
    </w:pPr>
    <w:r>
      <w:rPr>
        <w:sz w:val="14"/>
      </w:rPr>
      <w:fldChar w:fldCharType="begin"/>
    </w:r>
    <w:r>
      <w:rPr>
        <w:sz w:val="14"/>
      </w:rPr>
      <w:instrText>PAGE</w:instrText>
    </w:r>
    <w:r>
      <w:rPr>
        <w:sz w:val="14"/>
      </w:rPr>
      <w:fldChar w:fldCharType="separate"/>
    </w:r>
    <w:r w:rsidR="006849CD">
      <w:rPr>
        <w:noProof/>
        <w:sz w:val="14"/>
      </w:rPr>
      <w:t>2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>NUMPAGES</w:instrText>
    </w:r>
    <w:r>
      <w:rPr>
        <w:sz w:val="14"/>
      </w:rPr>
      <w:fldChar w:fldCharType="separate"/>
    </w:r>
    <w:r w:rsidR="006849CD">
      <w:rPr>
        <w:noProof/>
        <w:sz w:val="14"/>
      </w:rPr>
      <w:t>2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F3F38" w:rsidRDefault="006F3F38" w14:paraId="76EE8BB7" w14:textId="77777777">
      <w:pPr>
        <w:spacing w:after="0" w:line="240" w:lineRule="auto"/>
      </w:pPr>
      <w:r>
        <w:separator/>
      </w:r>
    </w:p>
  </w:footnote>
  <w:footnote w:type="continuationSeparator" w:id="0">
    <w:p w:rsidR="006F3F38" w:rsidRDefault="006F3F38" w14:paraId="2997E377" w14:textId="77777777">
      <w:pPr>
        <w:spacing w:after="0" w:line="240" w:lineRule="auto"/>
      </w:pPr>
      <w:r>
        <w:continuationSeparator/>
      </w:r>
    </w:p>
  </w:footnote>
  <w:footnote w:type="continuationNotice" w:id="1">
    <w:p w:rsidR="006F3F38" w:rsidRDefault="006F3F38" w14:paraId="2AA8767B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020669909">
    <w:abstractNumId w:val="4"/>
  </w:num>
  <w:num w:numId="2" w16cid:durableId="1047997532">
    <w:abstractNumId w:val="0"/>
  </w:num>
  <w:num w:numId="3" w16cid:durableId="1175069441">
    <w:abstractNumId w:val="7"/>
  </w:num>
  <w:num w:numId="4" w16cid:durableId="1600722908">
    <w:abstractNumId w:val="2"/>
  </w:num>
  <w:num w:numId="5" w16cid:durableId="179125753">
    <w:abstractNumId w:val="1"/>
  </w:num>
  <w:num w:numId="6" w16cid:durableId="1967588356">
    <w:abstractNumId w:val="5"/>
  </w:num>
  <w:num w:numId="7" w16cid:durableId="334528381">
    <w:abstractNumId w:val="6"/>
  </w:num>
  <w:num w:numId="8" w16cid:durableId="48891345">
    <w:abstractNumId w:val="8"/>
  </w:num>
  <w:num w:numId="9" w16cid:durableId="916980472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7665"/>
    <w:rsid w:val="000B3633"/>
    <w:rsid w:val="00115DC7"/>
    <w:rsid w:val="00116C87"/>
    <w:rsid w:val="00121776"/>
    <w:rsid w:val="00126F1F"/>
    <w:rsid w:val="00134441"/>
    <w:rsid w:val="00134B6C"/>
    <w:rsid w:val="001459F6"/>
    <w:rsid w:val="0015074B"/>
    <w:rsid w:val="00156512"/>
    <w:rsid w:val="00181D5D"/>
    <w:rsid w:val="001C53FF"/>
    <w:rsid w:val="001F22C5"/>
    <w:rsid w:val="001F2E03"/>
    <w:rsid w:val="00234F70"/>
    <w:rsid w:val="00261C53"/>
    <w:rsid w:val="0026657E"/>
    <w:rsid w:val="0029639D"/>
    <w:rsid w:val="00296526"/>
    <w:rsid w:val="002A058C"/>
    <w:rsid w:val="002A0F7C"/>
    <w:rsid w:val="002A252E"/>
    <w:rsid w:val="002A5F53"/>
    <w:rsid w:val="00303215"/>
    <w:rsid w:val="003228AF"/>
    <w:rsid w:val="00326F90"/>
    <w:rsid w:val="0034433B"/>
    <w:rsid w:val="0035494F"/>
    <w:rsid w:val="003651F5"/>
    <w:rsid w:val="003A254A"/>
    <w:rsid w:val="003C210C"/>
    <w:rsid w:val="0040399C"/>
    <w:rsid w:val="0042681F"/>
    <w:rsid w:val="004315A4"/>
    <w:rsid w:val="00497BA3"/>
    <w:rsid w:val="004D3BD8"/>
    <w:rsid w:val="004F4F34"/>
    <w:rsid w:val="00516449"/>
    <w:rsid w:val="0054698B"/>
    <w:rsid w:val="00562BD7"/>
    <w:rsid w:val="005F3C9D"/>
    <w:rsid w:val="00603F1B"/>
    <w:rsid w:val="00634F4B"/>
    <w:rsid w:val="006849CD"/>
    <w:rsid w:val="006F3F38"/>
    <w:rsid w:val="00720056"/>
    <w:rsid w:val="00764A39"/>
    <w:rsid w:val="007E311B"/>
    <w:rsid w:val="0082358C"/>
    <w:rsid w:val="00875C4B"/>
    <w:rsid w:val="008C12BB"/>
    <w:rsid w:val="008C7FA0"/>
    <w:rsid w:val="008D505A"/>
    <w:rsid w:val="008E21A2"/>
    <w:rsid w:val="008E308D"/>
    <w:rsid w:val="00922388"/>
    <w:rsid w:val="00926A6C"/>
    <w:rsid w:val="0094140C"/>
    <w:rsid w:val="009705CB"/>
    <w:rsid w:val="009E25EB"/>
    <w:rsid w:val="00A314D7"/>
    <w:rsid w:val="00A50EA3"/>
    <w:rsid w:val="00A5722E"/>
    <w:rsid w:val="00A6143E"/>
    <w:rsid w:val="00AA1D8D"/>
    <w:rsid w:val="00AB1775"/>
    <w:rsid w:val="00AD0557"/>
    <w:rsid w:val="00B071A8"/>
    <w:rsid w:val="00B1348F"/>
    <w:rsid w:val="00B175A7"/>
    <w:rsid w:val="00B47730"/>
    <w:rsid w:val="00B83EF3"/>
    <w:rsid w:val="00B93379"/>
    <w:rsid w:val="00BA465A"/>
    <w:rsid w:val="00C07570"/>
    <w:rsid w:val="00C2103F"/>
    <w:rsid w:val="00C57DB6"/>
    <w:rsid w:val="00C63371"/>
    <w:rsid w:val="00CB00FD"/>
    <w:rsid w:val="00CB0359"/>
    <w:rsid w:val="00CB0664"/>
    <w:rsid w:val="00CC3B54"/>
    <w:rsid w:val="00CE0907"/>
    <w:rsid w:val="00D24F80"/>
    <w:rsid w:val="00D50307"/>
    <w:rsid w:val="00D70E42"/>
    <w:rsid w:val="00D84148"/>
    <w:rsid w:val="00E065EF"/>
    <w:rsid w:val="00E25739"/>
    <w:rsid w:val="00E30CD1"/>
    <w:rsid w:val="00E37A25"/>
    <w:rsid w:val="00E5501E"/>
    <w:rsid w:val="00E64768"/>
    <w:rsid w:val="00E76552"/>
    <w:rsid w:val="00E81337"/>
    <w:rsid w:val="00EA58C9"/>
    <w:rsid w:val="00F14B26"/>
    <w:rsid w:val="00F322B8"/>
    <w:rsid w:val="00F3476A"/>
    <w:rsid w:val="00F34CB2"/>
    <w:rsid w:val="00F35C3D"/>
    <w:rsid w:val="00F645C6"/>
    <w:rsid w:val="00F70530"/>
    <w:rsid w:val="00FA5028"/>
    <w:rsid w:val="00FC693F"/>
    <w:rsid w:val="01A6F001"/>
    <w:rsid w:val="0200F54D"/>
    <w:rsid w:val="02AF6F4F"/>
    <w:rsid w:val="02CBB597"/>
    <w:rsid w:val="0315FE4D"/>
    <w:rsid w:val="07DB28A7"/>
    <w:rsid w:val="08CFDCE0"/>
    <w:rsid w:val="0957A979"/>
    <w:rsid w:val="0A97C159"/>
    <w:rsid w:val="0D606A3A"/>
    <w:rsid w:val="0DFFE742"/>
    <w:rsid w:val="0FA38EE9"/>
    <w:rsid w:val="0FDB4D32"/>
    <w:rsid w:val="1043973C"/>
    <w:rsid w:val="113644D0"/>
    <w:rsid w:val="13106B10"/>
    <w:rsid w:val="1313CF2C"/>
    <w:rsid w:val="143CCAD1"/>
    <w:rsid w:val="14853E47"/>
    <w:rsid w:val="14BEDD6F"/>
    <w:rsid w:val="15EEDA86"/>
    <w:rsid w:val="16627C29"/>
    <w:rsid w:val="170F40EF"/>
    <w:rsid w:val="185B061E"/>
    <w:rsid w:val="1AA509CA"/>
    <w:rsid w:val="1B20CE26"/>
    <w:rsid w:val="1B54DBB6"/>
    <w:rsid w:val="1B6899D7"/>
    <w:rsid w:val="1B87F31C"/>
    <w:rsid w:val="1B9E3EB6"/>
    <w:rsid w:val="1C3AE956"/>
    <w:rsid w:val="1C89A1DE"/>
    <w:rsid w:val="1CCF1735"/>
    <w:rsid w:val="1D6BECE6"/>
    <w:rsid w:val="1DA993A1"/>
    <w:rsid w:val="1DB4EB12"/>
    <w:rsid w:val="1E70978D"/>
    <w:rsid w:val="1E72CD1C"/>
    <w:rsid w:val="1E7AA635"/>
    <w:rsid w:val="1F010B1E"/>
    <w:rsid w:val="1FD4DF2B"/>
    <w:rsid w:val="1FFBF4ED"/>
    <w:rsid w:val="202A7981"/>
    <w:rsid w:val="21712598"/>
    <w:rsid w:val="21DD5758"/>
    <w:rsid w:val="225A1E24"/>
    <w:rsid w:val="2357578C"/>
    <w:rsid w:val="236A9C96"/>
    <w:rsid w:val="255DD2A4"/>
    <w:rsid w:val="27B6CF2B"/>
    <w:rsid w:val="2811E034"/>
    <w:rsid w:val="289D78CE"/>
    <w:rsid w:val="289F2432"/>
    <w:rsid w:val="28C0EA42"/>
    <w:rsid w:val="29225EE4"/>
    <w:rsid w:val="298800D0"/>
    <w:rsid w:val="2A3ED703"/>
    <w:rsid w:val="2E39075F"/>
    <w:rsid w:val="2E3BEA62"/>
    <w:rsid w:val="2E7A9C8A"/>
    <w:rsid w:val="2FD3B0AA"/>
    <w:rsid w:val="2FDEA26D"/>
    <w:rsid w:val="30F8D787"/>
    <w:rsid w:val="313D638C"/>
    <w:rsid w:val="33101967"/>
    <w:rsid w:val="33A4AC60"/>
    <w:rsid w:val="33C3D5D5"/>
    <w:rsid w:val="33EEA102"/>
    <w:rsid w:val="34655BD7"/>
    <w:rsid w:val="36436265"/>
    <w:rsid w:val="371300AE"/>
    <w:rsid w:val="3822EBF9"/>
    <w:rsid w:val="392909DF"/>
    <w:rsid w:val="3A637E28"/>
    <w:rsid w:val="3ABE2C3B"/>
    <w:rsid w:val="3D069F79"/>
    <w:rsid w:val="3E2C21B2"/>
    <w:rsid w:val="3FB538EE"/>
    <w:rsid w:val="407B68C7"/>
    <w:rsid w:val="40EE99EB"/>
    <w:rsid w:val="4155AB72"/>
    <w:rsid w:val="4183377E"/>
    <w:rsid w:val="41B1412C"/>
    <w:rsid w:val="4211E5F9"/>
    <w:rsid w:val="421CED30"/>
    <w:rsid w:val="42779E2C"/>
    <w:rsid w:val="434B3A77"/>
    <w:rsid w:val="43DD1444"/>
    <w:rsid w:val="44FD6FCD"/>
    <w:rsid w:val="463F1933"/>
    <w:rsid w:val="4683D2E5"/>
    <w:rsid w:val="4779454E"/>
    <w:rsid w:val="49CEAB1B"/>
    <w:rsid w:val="4AB3DC13"/>
    <w:rsid w:val="4B770913"/>
    <w:rsid w:val="4CE13354"/>
    <w:rsid w:val="4CED2E99"/>
    <w:rsid w:val="5081FDFB"/>
    <w:rsid w:val="512D4CC5"/>
    <w:rsid w:val="529DBF31"/>
    <w:rsid w:val="53A717DE"/>
    <w:rsid w:val="5487D68D"/>
    <w:rsid w:val="54ECAD6C"/>
    <w:rsid w:val="5590822A"/>
    <w:rsid w:val="5785C37C"/>
    <w:rsid w:val="587419CF"/>
    <w:rsid w:val="58BA7F0B"/>
    <w:rsid w:val="596DC007"/>
    <w:rsid w:val="599070EF"/>
    <w:rsid w:val="59B49AEF"/>
    <w:rsid w:val="5A148F7D"/>
    <w:rsid w:val="5C3DC87F"/>
    <w:rsid w:val="5F4C2C78"/>
    <w:rsid w:val="5F80BA11"/>
    <w:rsid w:val="61CD1987"/>
    <w:rsid w:val="61D6930F"/>
    <w:rsid w:val="631D0BDA"/>
    <w:rsid w:val="6390D513"/>
    <w:rsid w:val="63DB2DF0"/>
    <w:rsid w:val="654D1B61"/>
    <w:rsid w:val="670B6346"/>
    <w:rsid w:val="671936ED"/>
    <w:rsid w:val="673789CE"/>
    <w:rsid w:val="6740BC6E"/>
    <w:rsid w:val="67B0A861"/>
    <w:rsid w:val="6AB6F456"/>
    <w:rsid w:val="6B76A615"/>
    <w:rsid w:val="6C6B2423"/>
    <w:rsid w:val="6E721D3A"/>
    <w:rsid w:val="6ED4628C"/>
    <w:rsid w:val="6ED9EB67"/>
    <w:rsid w:val="6F050148"/>
    <w:rsid w:val="6F819490"/>
    <w:rsid w:val="7155EF4D"/>
    <w:rsid w:val="71AD271B"/>
    <w:rsid w:val="75B7DB0C"/>
    <w:rsid w:val="75F59649"/>
    <w:rsid w:val="76C07945"/>
    <w:rsid w:val="77197C59"/>
    <w:rsid w:val="77E3E44D"/>
    <w:rsid w:val="77FA08BC"/>
    <w:rsid w:val="792B3C6F"/>
    <w:rsid w:val="798E38B7"/>
    <w:rsid w:val="79C2E913"/>
    <w:rsid w:val="7BDC0385"/>
    <w:rsid w:val="7F7F081A"/>
    <w:rsid w:val="7FAB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B5DA55"/>
  <w14:defaultImageDpi w14:val="300"/>
  <w15:docId w15:val="{5E7F0C2E-CC6A-4A8B-B5A6-73DF81198BF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Calibri" w:hAnsi="Calibri" w:eastAsia="Calibri"/>
      <w:color w:val="5A6066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49CEAB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34849-8BBA-43B7-8C5A-85CF08FA3C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FF728-63A1-412C-BDA5-3207D6B8F846}">
  <ds:schemaRefs>
    <ds:schemaRef ds:uri="http://schemas.microsoft.com/office/2006/metadata/properties"/>
    <ds:schemaRef ds:uri="http://schemas.microsoft.com/office/infopath/2007/PartnerControls"/>
    <ds:schemaRef ds:uri="afec1fb2-de93-476d-95d6-6c8fbf05234a"/>
    <ds:schemaRef ds:uri="64644292-59d8-467a-9bc0-64310c446321"/>
  </ds:schemaRefs>
</ds:datastoreItem>
</file>

<file path=customXml/itemProps3.xml><?xml version="1.0" encoding="utf-8"?>
<ds:datastoreItem xmlns:ds="http://schemas.openxmlformats.org/officeDocument/2006/customXml" ds:itemID="{00A4C7EA-6AF3-45E6-8875-9484277AF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OBR-Ponudbeni predračun - specifikacija licenc za MS EAS in MS MACC</dc:title>
  <dc:subject>Oblikovano po smernicah GEN-I</dc:subject>
  <dc:creator>Simona Tomažin</dc:creator>
  <keywords/>
  <dc:description>generated by python-docx</dc:description>
  <lastModifiedBy>Žana Čotar</lastModifiedBy>
  <revision>23</revision>
  <dcterms:created xsi:type="dcterms:W3CDTF">2026-05-05T13:05:00.0000000Z</dcterms:created>
  <dcterms:modified xsi:type="dcterms:W3CDTF">2026-05-11T11:25:59.7881901Z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docLang">
    <vt:lpwstr>sl</vt:lpwstr>
  </property>
</Properties>
</file>